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8C9" w:rsidRPr="00365321" w:rsidRDefault="00A158C9" w:rsidP="00A158C9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A158C9" w:rsidRPr="00365321" w:rsidRDefault="00A158C9" w:rsidP="00A158C9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A158C9" w:rsidRPr="00365321" w:rsidRDefault="00A158C9" w:rsidP="00A158C9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A158C9" w:rsidRPr="00365321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A158C9" w:rsidRPr="00365321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A158C9" w:rsidRPr="00664516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A158C9" w:rsidRPr="00664516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A158C9" w:rsidRPr="00664516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A158C9" w:rsidRPr="00664516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C9" w:rsidRPr="00664516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A158C9" w:rsidRPr="00664516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A158C9" w:rsidRPr="00664516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A158C9" w:rsidRPr="00664516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A158C9" w:rsidRPr="00C96620" w:rsidRDefault="00A158C9" w:rsidP="00A158C9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Б1.В.ДВ.06.01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Инвестиционный анализ»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D6928" w:rsidRPr="00637460" w:rsidRDefault="00A158C9" w:rsidP="002D6928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D6928" w:rsidRPr="00637460" w:rsidRDefault="002D6928" w:rsidP="002D692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Зайцева С.С., к.э.н., доц.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  <w:u w:val="single"/>
        </w:rPr>
      </w:pPr>
      <w:r w:rsidRPr="00637460">
        <w:rPr>
          <w:color w:val="000000" w:themeColor="text1"/>
          <w:sz w:val="20"/>
        </w:rPr>
        <w:t>Москва 202</w:t>
      </w:r>
      <w:r w:rsidR="00A158C9">
        <w:rPr>
          <w:color w:val="000000" w:themeColor="text1"/>
          <w:sz w:val="20"/>
        </w:rPr>
        <w:t>3</w:t>
      </w:r>
      <w:bookmarkStart w:id="0" w:name="_GoBack"/>
      <w:bookmarkEnd w:id="0"/>
    </w:p>
    <w:p w:rsidR="002D6928" w:rsidRPr="00637460" w:rsidRDefault="002D6928" w:rsidP="002D6928">
      <w:pPr>
        <w:widowControl/>
        <w:numPr>
          <w:ilvl w:val="0"/>
          <w:numId w:val="13"/>
        </w:numPr>
        <w:tabs>
          <w:tab w:val="left" w:pos="900"/>
          <w:tab w:val="left" w:pos="108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8"/>
          <w:szCs w:val="28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Цель и задачи дисциплины</w:t>
      </w:r>
    </w:p>
    <w:p w:rsidR="002D6928" w:rsidRPr="00637460" w:rsidRDefault="002D6928" w:rsidP="002D692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0B54EE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получение студентами знаний в области теоретических основ инвестиционного анализа и овладения различными его методами для аналитического обоснования инвестиционных решений, овладение студентами системой знаний о современном состоянии теории инвестиционного анализа, основными понятиями, терминологией и категориями инвестиционного анализа.</w:t>
      </w:r>
    </w:p>
    <w:p w:rsidR="002D6928" w:rsidRPr="00637460" w:rsidRDefault="002D6928" w:rsidP="002D692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Cs/>
          <w:i/>
          <w:color w:val="000000" w:themeColor="text1"/>
          <w:sz w:val="20"/>
        </w:rPr>
      </w:pPr>
      <w:r w:rsidRPr="000B54EE">
        <w:rPr>
          <w:b/>
          <w:i/>
          <w:color w:val="000000" w:themeColor="text1"/>
          <w:sz w:val="20"/>
        </w:rPr>
        <w:t>Задачи дисциплины</w:t>
      </w:r>
      <w:r w:rsidRPr="00637460">
        <w:rPr>
          <w:i/>
          <w:color w:val="000000" w:themeColor="text1"/>
          <w:sz w:val="20"/>
        </w:rPr>
        <w:t>:</w:t>
      </w:r>
    </w:p>
    <w:p w:rsidR="002D6928" w:rsidRPr="00637460" w:rsidRDefault="002D6928" w:rsidP="002D692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– раскрыть экономическое содержание инвестиций и инвестиционной деятельности в современной России;</w:t>
      </w:r>
    </w:p>
    <w:p w:rsidR="002D6928" w:rsidRPr="00637460" w:rsidRDefault="002D6928" w:rsidP="002D692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– рассмотреть основные понятия, характеризующие инвестиционный процесс, роль и место инвестиций в обеспечении экономического роста страны;</w:t>
      </w:r>
    </w:p>
    <w:p w:rsidR="002D6928" w:rsidRPr="00637460" w:rsidRDefault="002D6928" w:rsidP="002D692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– дать критическую оценку применяемым методам измерения эффективности инвестиционных проектов в российской практике;</w:t>
      </w:r>
    </w:p>
    <w:p w:rsidR="002D6928" w:rsidRPr="00637460" w:rsidRDefault="002D6928" w:rsidP="002D692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– раскрыть экономическое содержание инвестиционных рисков;</w:t>
      </w:r>
    </w:p>
    <w:p w:rsidR="002D6928" w:rsidRPr="00637460" w:rsidRDefault="002D6928" w:rsidP="002D692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изучить влияние инфляции на принятие инвестиционных решений.</w:t>
      </w:r>
    </w:p>
    <w:p w:rsidR="002D6928" w:rsidRPr="00637460" w:rsidRDefault="002D6928" w:rsidP="002D6928">
      <w:pPr>
        <w:widowControl/>
        <w:tabs>
          <w:tab w:val="left" w:pos="900"/>
          <w:tab w:val="left" w:pos="1134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2D6928" w:rsidRPr="00637460" w:rsidRDefault="002D6928" w:rsidP="002D6928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Место дисциплины в структуре ОП </w:t>
      </w:r>
    </w:p>
    <w:p w:rsidR="002D6928" w:rsidRPr="00637460" w:rsidRDefault="002D6928" w:rsidP="002D6928">
      <w:pPr>
        <w:pStyle w:val="2f0"/>
        <w:tabs>
          <w:tab w:val="left" w:pos="900"/>
          <w:tab w:val="left" w:pos="1080"/>
        </w:tabs>
        <w:suppressAutoHyphens/>
        <w:ind w:firstLine="709"/>
        <w:jc w:val="both"/>
        <w:rPr>
          <w:b w:val="0"/>
          <w:color w:val="000000" w:themeColor="text1"/>
        </w:rPr>
      </w:pPr>
      <w:r w:rsidRPr="00637460">
        <w:rPr>
          <w:b w:val="0"/>
          <w:color w:val="000000" w:themeColor="text1"/>
        </w:rPr>
        <w:t xml:space="preserve">Дисциплина «Инвестиционный анализ» относится к дисциплинам по выбору </w:t>
      </w:r>
      <w:r w:rsidRPr="00637460">
        <w:rPr>
          <w:b w:val="0"/>
          <w:bCs/>
          <w:color w:val="000000" w:themeColor="text1"/>
        </w:rPr>
        <w:t xml:space="preserve">части, формируемой участниками образовательных отношений, </w:t>
      </w:r>
      <w:r w:rsidRPr="00637460">
        <w:rPr>
          <w:b w:val="0"/>
          <w:color w:val="000000" w:themeColor="text1"/>
        </w:rPr>
        <w:t xml:space="preserve">Блока 1. </w:t>
      </w:r>
    </w:p>
    <w:p w:rsidR="002D6928" w:rsidRPr="00637460" w:rsidRDefault="002D6928" w:rsidP="002D6928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2D6928" w:rsidRPr="00637460" w:rsidRDefault="002D6928" w:rsidP="002D6928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2D6928" w:rsidRPr="00637460" w:rsidRDefault="002D6928" w:rsidP="002D6928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2D6928" w:rsidRPr="00637460" w:rsidRDefault="002D6928" w:rsidP="002D6928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2D6928" w:rsidRPr="00637460" w:rsidRDefault="002D6928" w:rsidP="002D6928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2D6928" w:rsidRPr="00637460" w:rsidRDefault="002D6928" w:rsidP="002D6928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2D6928" w:rsidRPr="00637460" w:rsidRDefault="002D6928" w:rsidP="002D6928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2D6928" w:rsidRPr="00637460" w:rsidRDefault="002D6928" w:rsidP="002D6928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мониторинг конъюнктуры рынка банковских услуг, рынка ценных бумаг; иностранной </w:t>
      </w:r>
      <w:proofErr w:type="spellStart"/>
      <w:r w:rsidRPr="00637460">
        <w:rPr>
          <w:color w:val="000000" w:themeColor="text1"/>
          <w:sz w:val="20"/>
        </w:rPr>
        <w:t>вылюты</w:t>
      </w:r>
      <w:proofErr w:type="spellEnd"/>
      <w:r w:rsidRPr="00637460">
        <w:rPr>
          <w:color w:val="000000" w:themeColor="text1"/>
          <w:sz w:val="20"/>
        </w:rPr>
        <w:t>, товарно-сырьевых рынков;</w:t>
      </w:r>
    </w:p>
    <w:p w:rsidR="002D6928" w:rsidRPr="00637460" w:rsidRDefault="002D6928" w:rsidP="002D6928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 заемщика.</w:t>
      </w:r>
    </w:p>
    <w:p w:rsidR="002D6928" w:rsidRPr="00637460" w:rsidRDefault="002D6928" w:rsidP="002D6928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2D6928" w:rsidRPr="00637460" w:rsidRDefault="002D6928" w:rsidP="002D6928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</w:r>
    </w:p>
    <w:p w:rsidR="002D6928" w:rsidRPr="00637460" w:rsidRDefault="002D6928" w:rsidP="002D6928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2D6928" w:rsidRPr="00637460" w:rsidRDefault="002D6928" w:rsidP="002D6928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2D6928" w:rsidRPr="00637460" w:rsidRDefault="002D6928" w:rsidP="002D6928">
      <w:pPr>
        <w:pStyle w:val="aff8"/>
        <w:tabs>
          <w:tab w:val="left" w:pos="900"/>
        </w:tabs>
        <w:suppressAutoHyphens/>
        <w:spacing w:before="0" w:after="0"/>
        <w:ind w:left="0" w:firstLine="709"/>
        <w:jc w:val="both"/>
        <w:rPr>
          <w:color w:val="000000" w:themeColor="text1"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2933"/>
        <w:gridCol w:w="4819"/>
      </w:tblGrid>
      <w:tr w:rsidR="002D6928" w:rsidRPr="00637460" w:rsidTr="004A57FA">
        <w:trPr>
          <w:tblHeader/>
        </w:trPr>
        <w:tc>
          <w:tcPr>
            <w:tcW w:w="1995" w:type="dxa"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2933" w:type="dxa"/>
          </w:tcPr>
          <w:p w:rsidR="002D6928" w:rsidRPr="00637460" w:rsidRDefault="002D6928" w:rsidP="002D6928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819" w:type="dxa"/>
          </w:tcPr>
          <w:p w:rsidR="002D6928" w:rsidRPr="00637460" w:rsidRDefault="002D6928" w:rsidP="002D6928">
            <w:pPr>
              <w:tabs>
                <w:tab w:val="left" w:pos="317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2D6928" w:rsidRPr="00637460" w:rsidTr="004A57FA">
        <w:tc>
          <w:tcPr>
            <w:tcW w:w="1995" w:type="dxa"/>
            <w:vMerge w:val="restart"/>
          </w:tcPr>
          <w:p w:rsidR="002D6928" w:rsidRPr="00637460" w:rsidRDefault="002D6928" w:rsidP="002D6928">
            <w:pPr>
              <w:spacing w:before="0" w:after="0"/>
              <w:rPr>
                <w:color w:val="000000" w:themeColor="text1"/>
              </w:rPr>
            </w:pPr>
            <w:r w:rsidRPr="00637460">
              <w:rPr>
                <w:color w:val="000000" w:themeColor="text1"/>
                <w:sz w:val="20"/>
              </w:rPr>
              <w:t>ПК-1. Способен исследовать современное состояние и выявлять тенденции развития финансового сектора путем анализа финансово-экономической информации с использованием современных методов и информационных технологий, интерпретировать полученные данные для обеспечения эффективной деятельности экономических субъектов</w:t>
            </w:r>
          </w:p>
          <w:p w:rsidR="002D6928" w:rsidRPr="00637460" w:rsidRDefault="002D6928" w:rsidP="002D6928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933" w:type="dxa"/>
            <w:vMerge w:val="restart"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ПК-1.1. Систематизирует, структурирует и анализирует финансово-экономическую информацию, характеризующую современное состояние и тенденции развития финансового сектора</w:t>
            </w:r>
          </w:p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ПК-1.3. Использует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  <w:tc>
          <w:tcPr>
            <w:tcW w:w="4819" w:type="dxa"/>
          </w:tcPr>
          <w:p w:rsidR="002D6928" w:rsidRPr="00637460" w:rsidRDefault="002D6928" w:rsidP="002D6928">
            <w:pPr>
              <w:tabs>
                <w:tab w:val="left" w:pos="317"/>
                <w:tab w:val="left" w:pos="459"/>
                <w:tab w:val="left" w:pos="711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главные цели и методы инвестиционного анализа;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методы определения доходности инвестиционных операций;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риски реальных и финансовых инвестиций;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основные модели для принятия инвестиционных решений;</w:t>
            </w:r>
          </w:p>
        </w:tc>
      </w:tr>
      <w:tr w:rsidR="002D6928" w:rsidRPr="00637460" w:rsidTr="004A57FA">
        <w:tc>
          <w:tcPr>
            <w:tcW w:w="1995" w:type="dxa"/>
            <w:vMerge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933" w:type="dxa"/>
            <w:vMerge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819" w:type="dxa"/>
          </w:tcPr>
          <w:p w:rsidR="002D6928" w:rsidRPr="00637460" w:rsidRDefault="002D6928" w:rsidP="002D6928">
            <w:pPr>
              <w:tabs>
                <w:tab w:val="left" w:pos="317"/>
                <w:tab w:val="left" w:pos="459"/>
                <w:tab w:val="left" w:pos="711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и разрабатывать направления и формы инвестирования;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рассчитывать основные параметры модели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оценивать различные виды активов и инвестиционных инструментов, в том числе ценных бумаг;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характеристики финансовых продуктов и услуг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технологии сбора первичной финансовой информации</w:t>
            </w:r>
          </w:p>
        </w:tc>
      </w:tr>
      <w:tr w:rsidR="002D6928" w:rsidRPr="00637460" w:rsidTr="004A57FA">
        <w:tc>
          <w:tcPr>
            <w:tcW w:w="1995" w:type="dxa"/>
            <w:vMerge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933" w:type="dxa"/>
            <w:vMerge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819" w:type="dxa"/>
          </w:tcPr>
          <w:p w:rsidR="002D6928" w:rsidRPr="00637460" w:rsidRDefault="002D6928" w:rsidP="002D6928">
            <w:pPr>
              <w:tabs>
                <w:tab w:val="left" w:pos="317"/>
                <w:tab w:val="left" w:pos="459"/>
                <w:tab w:val="left" w:pos="711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методами инвестиционного анализа;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lastRenderedPageBreak/>
              <w:t>методами технического анализа;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методами фундаментального анализа;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методами анализа и оптимизации портфеля ценных бумаг.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навыками проведения исследований финансового рынка и изучения предложений финансовых услуг</w:t>
            </w:r>
          </w:p>
        </w:tc>
      </w:tr>
      <w:tr w:rsidR="002D6928" w:rsidRPr="00637460" w:rsidTr="004A57FA">
        <w:tc>
          <w:tcPr>
            <w:tcW w:w="1995" w:type="dxa"/>
            <w:vMerge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933" w:type="dxa"/>
            <w:vMerge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819" w:type="dxa"/>
          </w:tcPr>
          <w:p w:rsidR="002D6928" w:rsidRPr="00637460" w:rsidRDefault="002D6928" w:rsidP="002D6928">
            <w:pPr>
              <w:tabs>
                <w:tab w:val="left" w:pos="317"/>
                <w:tab w:val="left" w:pos="459"/>
                <w:tab w:val="left" w:pos="711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основные методы финансовых расчетов;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и оценивать инвестиционные риски;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делать адекватные выводы по результатам расчетов и анализа рисков;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на практике основные модели технического анализа;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на практике основные модели фундаментального анализа;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определять эффективность реальных и финансовых инвестиций;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проводить критический анализ применяемых организациями финансовых и кредитных услуг</w:t>
            </w:r>
          </w:p>
        </w:tc>
      </w:tr>
      <w:tr w:rsidR="002D6928" w:rsidRPr="00637460" w:rsidTr="004A57FA">
        <w:tc>
          <w:tcPr>
            <w:tcW w:w="1995" w:type="dxa"/>
            <w:vMerge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933" w:type="dxa"/>
            <w:vMerge/>
          </w:tcPr>
          <w:p w:rsidR="002D6928" w:rsidRPr="00637460" w:rsidRDefault="002D6928" w:rsidP="002D6928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4819" w:type="dxa"/>
          </w:tcPr>
          <w:p w:rsidR="002D6928" w:rsidRPr="00637460" w:rsidRDefault="002D6928" w:rsidP="002D6928">
            <w:pPr>
              <w:tabs>
                <w:tab w:val="left" w:pos="317"/>
                <w:tab w:val="left" w:pos="459"/>
                <w:tab w:val="left" w:pos="711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системой инвестиционных инструментов;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методами анализа инвестиционных рисков;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знаниями о различных моделях оценки активов;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методами оценки эффективности инвестиций;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методами определения характеристик ценных бумаг;</w:t>
            </w:r>
          </w:p>
          <w:p w:rsidR="002D6928" w:rsidRPr="00637460" w:rsidRDefault="002D6928" w:rsidP="002D6928">
            <w:pPr>
              <w:widowControl/>
              <w:numPr>
                <w:ilvl w:val="0"/>
                <w:numId w:val="14"/>
              </w:numPr>
              <w:tabs>
                <w:tab w:val="left" w:pos="317"/>
                <w:tab w:val="left" w:pos="459"/>
                <w:tab w:val="left" w:pos="71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Cs/>
                <w:color w:val="000000" w:themeColor="text1"/>
                <w:sz w:val="20"/>
              </w:rPr>
              <w:t>навыками р</w:t>
            </w:r>
            <w:r w:rsidRPr="00637460">
              <w:rPr>
                <w:color w:val="000000" w:themeColor="text1"/>
                <w:sz w:val="20"/>
              </w:rPr>
              <w:t>азработки и подготовки мотивированных обоснований направлений повышения эффективности деятельности различных подразделений институтов финансовых рынков и организаций различных отраслей экономики</w:t>
            </w:r>
          </w:p>
        </w:tc>
      </w:tr>
    </w:tbl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2D6928" w:rsidRPr="00637460" w:rsidRDefault="002D6928" w:rsidP="002D6928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2D6928" w:rsidRPr="00637460" w:rsidRDefault="002D6928" w:rsidP="002D692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2D6928" w:rsidRPr="00637460" w:rsidRDefault="002D6928" w:rsidP="002D6928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2D6928" w:rsidRPr="00637460" w:rsidTr="004A57FA">
        <w:tc>
          <w:tcPr>
            <w:tcW w:w="889" w:type="dxa"/>
            <w:vMerge w:val="restart"/>
            <w:vAlign w:val="center"/>
          </w:tcPr>
          <w:p w:rsidR="002D6928" w:rsidRPr="00637460" w:rsidRDefault="002D6928" w:rsidP="002D692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2D6928" w:rsidRPr="00637460" w:rsidRDefault="002D6928" w:rsidP="002D692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2D6928" w:rsidRPr="00637460" w:rsidTr="004A57FA">
        <w:tc>
          <w:tcPr>
            <w:tcW w:w="889" w:type="dxa"/>
            <w:vMerge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2D6928" w:rsidRPr="00637460" w:rsidTr="004A57FA">
        <w:tc>
          <w:tcPr>
            <w:tcW w:w="889" w:type="dxa"/>
            <w:vMerge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A60DF2" w:rsidRPr="00637460" w:rsidTr="004A57FA">
        <w:trPr>
          <w:trHeight w:val="753"/>
        </w:trPr>
        <w:tc>
          <w:tcPr>
            <w:tcW w:w="889" w:type="dxa"/>
            <w:vMerge w:val="restart"/>
          </w:tcPr>
          <w:p w:rsidR="00A60DF2" w:rsidRPr="00637460" w:rsidRDefault="00A60DF2" w:rsidP="002D692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10,2</w:t>
            </w: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60DF2" w:rsidRPr="00637460" w:rsidTr="004A57FA">
        <w:trPr>
          <w:trHeight w:val="212"/>
        </w:trPr>
        <w:tc>
          <w:tcPr>
            <w:tcW w:w="889" w:type="dxa"/>
            <w:vMerge/>
          </w:tcPr>
          <w:p w:rsidR="00A60DF2" w:rsidRPr="00637460" w:rsidRDefault="00A60DF2" w:rsidP="002D692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A60DF2" w:rsidRPr="00637460" w:rsidTr="00530511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60DF2" w:rsidRPr="00637460" w:rsidTr="00530511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60DF2" w:rsidRPr="00637460" w:rsidTr="004A57FA">
        <w:tc>
          <w:tcPr>
            <w:tcW w:w="889" w:type="dxa"/>
            <w:vMerge w:val="restart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720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A60DF2" w:rsidRPr="00637460" w:rsidTr="00530511">
        <w:tc>
          <w:tcPr>
            <w:tcW w:w="889" w:type="dxa"/>
            <w:vMerge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A60DF2" w:rsidRPr="00637460" w:rsidTr="004A57FA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A60DF2" w:rsidRPr="00637460" w:rsidRDefault="00A60DF2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A60DF2" w:rsidRPr="00637460" w:rsidTr="004A57FA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A60DF2" w:rsidRPr="00637460" w:rsidRDefault="00A60DF2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A60DF2" w:rsidRPr="00637460" w:rsidRDefault="00A60DF2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60DF2" w:rsidRPr="00637460" w:rsidTr="004A57FA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60DF2" w:rsidRPr="00637460" w:rsidTr="00530511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A60DF2" w:rsidRPr="00637460" w:rsidTr="00530511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1.3.2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A60DF2" w:rsidRPr="00637460" w:rsidTr="00530511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132</w:t>
            </w:r>
          </w:p>
        </w:tc>
        <w:tc>
          <w:tcPr>
            <w:tcW w:w="900" w:type="dxa"/>
          </w:tcPr>
          <w:p w:rsidR="00A60DF2" w:rsidRPr="00637460" w:rsidRDefault="00A60DF2" w:rsidP="002D692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60DF2" w:rsidRPr="00637460" w:rsidTr="004A57FA">
        <w:tc>
          <w:tcPr>
            <w:tcW w:w="889" w:type="dxa"/>
          </w:tcPr>
          <w:p w:rsidR="00A60DF2" w:rsidRPr="00637460" w:rsidRDefault="00A60DF2" w:rsidP="002D6928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00" w:type="dxa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125,8</w:t>
            </w:r>
          </w:p>
        </w:tc>
        <w:tc>
          <w:tcPr>
            <w:tcW w:w="933" w:type="dxa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60DF2" w:rsidRPr="00637460" w:rsidTr="00530511">
        <w:tc>
          <w:tcPr>
            <w:tcW w:w="889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A60DF2" w:rsidRPr="00637460" w:rsidRDefault="00A60DF2" w:rsidP="002D692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60DF2" w:rsidRPr="00637460" w:rsidTr="00530511">
        <w:tc>
          <w:tcPr>
            <w:tcW w:w="889" w:type="dxa"/>
            <w:vMerge w:val="restart"/>
          </w:tcPr>
          <w:p w:rsidR="00A60DF2" w:rsidRPr="00637460" w:rsidRDefault="00A60DF2" w:rsidP="002D692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A60DF2" w:rsidRPr="00637460" w:rsidRDefault="00A60DF2" w:rsidP="002D692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A60DF2" w:rsidRPr="00637460" w:rsidTr="00530511">
        <w:tc>
          <w:tcPr>
            <w:tcW w:w="889" w:type="dxa"/>
            <w:vMerge/>
          </w:tcPr>
          <w:p w:rsidR="00A60DF2" w:rsidRPr="00637460" w:rsidRDefault="00A60DF2" w:rsidP="002D692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A60DF2" w:rsidRPr="00637460" w:rsidRDefault="00A60DF2" w:rsidP="002D692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A60DF2" w:rsidRPr="00637460" w:rsidRDefault="00A60DF2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A60DF2" w:rsidRPr="00637460" w:rsidRDefault="00A60DF2" w:rsidP="002D692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2D6928" w:rsidRPr="00637460" w:rsidTr="004A57FA">
        <w:tc>
          <w:tcPr>
            <w:tcW w:w="889" w:type="dxa"/>
            <w:vMerge/>
          </w:tcPr>
          <w:p w:rsidR="002D6928" w:rsidRPr="00637460" w:rsidRDefault="002D6928" w:rsidP="002D692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2D6928" w:rsidRPr="00637460" w:rsidRDefault="002D6928" w:rsidP="002D692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2D6928" w:rsidRPr="00637460" w:rsidRDefault="002D6928" w:rsidP="002D692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Зачет с оценкой</w:t>
            </w:r>
          </w:p>
        </w:tc>
      </w:tr>
    </w:tbl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2D6928" w:rsidRPr="00637460" w:rsidRDefault="002D6928" w:rsidP="002D692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2D6928" w:rsidRPr="00637460" w:rsidRDefault="002D6928" w:rsidP="002D6928">
      <w:pPr>
        <w:widowControl/>
        <w:tabs>
          <w:tab w:val="left" w:pos="1100"/>
        </w:tabs>
        <w:snapToGrid/>
        <w:spacing w:before="0" w:after="0"/>
        <w:jc w:val="both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2D6928" w:rsidRPr="00637460" w:rsidRDefault="002D6928" w:rsidP="002D692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2D6928" w:rsidRPr="00637460" w:rsidRDefault="002D6928" w:rsidP="002D692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218"/>
        <w:gridCol w:w="7108"/>
      </w:tblGrid>
      <w:tr w:rsidR="002D6928" w:rsidRPr="00637460" w:rsidTr="004A57FA">
        <w:trPr>
          <w:tblHeader/>
        </w:trPr>
        <w:tc>
          <w:tcPr>
            <w:tcW w:w="0" w:type="auto"/>
          </w:tcPr>
          <w:p w:rsidR="002D6928" w:rsidRPr="00637460" w:rsidRDefault="002D6928" w:rsidP="002D692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2D6928" w:rsidRPr="00637460" w:rsidTr="004A57FA">
        <w:tc>
          <w:tcPr>
            <w:tcW w:w="0" w:type="auto"/>
          </w:tcPr>
          <w:p w:rsidR="002D6928" w:rsidRPr="00637460" w:rsidRDefault="002D6928" w:rsidP="002D692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Методы инвестиционного анализа.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Понятие инвестиций. Инвестиционный климат. </w:t>
            </w:r>
            <w:proofErr w:type="spellStart"/>
            <w:r w:rsidRPr="00637460">
              <w:rPr>
                <w:color w:val="000000" w:themeColor="text1"/>
                <w:spacing w:val="-4"/>
                <w:sz w:val="20"/>
              </w:rPr>
              <w:t>Управлние</w:t>
            </w:r>
            <w:proofErr w:type="spellEnd"/>
            <w:r w:rsidRPr="00637460">
              <w:rPr>
                <w:color w:val="000000" w:themeColor="text1"/>
                <w:spacing w:val="-4"/>
                <w:sz w:val="20"/>
              </w:rPr>
              <w:t xml:space="preserve"> инвестициями, функции управления. Инвестиционная инфраструктура. Инвестиции в реальные активы и ценные бумаги. Инвесторы на фондовом рынке. Критерии и методы оценки инвестиций. Формирование инвестиционной политики компании. Методы количественного анализа инвестиций. Понятия «процент» и «процентная ставка». Процентные ставки, используемые при наращении. Дисконтирование по ставкам наращения к учетным ставкам. Эквивалентные процентные ставки. Учет инфляции. Конверсия валюты. Потоки платежей и их характеристики. Инструменты финансирования инвестиционных проектов</w:t>
            </w:r>
          </w:p>
        </w:tc>
      </w:tr>
      <w:tr w:rsidR="002D6928" w:rsidRPr="00637460" w:rsidTr="004A57FA">
        <w:tc>
          <w:tcPr>
            <w:tcW w:w="0" w:type="auto"/>
          </w:tcPr>
          <w:p w:rsidR="002D6928" w:rsidRPr="00637460" w:rsidRDefault="002D6928" w:rsidP="002D692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инвестиций в акции и облигации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Фондовый рынок и его назначение. Оценка и прогнозирование стоимости ценных бумаг. Инвестиционный риск на фондовом рынке. Меры риска инвестиций в ценные бумаги.  Определение доходности и риска портфеля ценных бумаг.  Доходность инвестиций в акции. Трехэтапная модель оценки цены акции. Одноэтапная модель оценки цены акции. Доходность и риск портфеля ценных бумаг. Цена и доходность облигации. Учет издержек при определении доходности облигаций. Определение </w:t>
            </w:r>
            <w:proofErr w:type="spellStart"/>
            <w:r w:rsidRPr="00637460">
              <w:rPr>
                <w:color w:val="000000" w:themeColor="text1"/>
                <w:spacing w:val="-4"/>
                <w:sz w:val="20"/>
              </w:rPr>
              <w:t>дюрации</w:t>
            </w:r>
            <w:proofErr w:type="spellEnd"/>
            <w:r w:rsidRPr="00637460">
              <w:rPr>
                <w:color w:val="000000" w:themeColor="text1"/>
                <w:spacing w:val="-4"/>
                <w:sz w:val="20"/>
              </w:rPr>
              <w:t xml:space="preserve"> и изгиба. Хеджирование портфеля облигаций. Инвестиции в облигации при работе на Московской бирже.</w:t>
            </w:r>
          </w:p>
        </w:tc>
      </w:tr>
      <w:tr w:rsidR="002D6928" w:rsidRPr="00637460" w:rsidTr="004A57FA">
        <w:tc>
          <w:tcPr>
            <w:tcW w:w="0" w:type="auto"/>
          </w:tcPr>
          <w:p w:rsidR="002D6928" w:rsidRPr="00637460" w:rsidRDefault="002D6928" w:rsidP="002D692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инвестиций в производные ценные бумаги.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Основные характеристики форвардного контракта. </w:t>
            </w:r>
            <w:proofErr w:type="spellStart"/>
            <w:r w:rsidRPr="00637460">
              <w:rPr>
                <w:color w:val="000000" w:themeColor="text1"/>
                <w:spacing w:val="-4"/>
                <w:sz w:val="20"/>
              </w:rPr>
              <w:t>Спотовые</w:t>
            </w:r>
            <w:proofErr w:type="spellEnd"/>
            <w:r w:rsidRPr="00637460">
              <w:rPr>
                <w:color w:val="000000" w:themeColor="text1"/>
                <w:spacing w:val="-4"/>
                <w:sz w:val="20"/>
              </w:rPr>
              <w:t xml:space="preserve"> и форвардные процентные ставки. Цена форвардного контракта. Критерии и методы оценки фьючерсного контракта. Фьючерсные стратегии. Опционные контракты. Характеристики опционов. Опционные стратегии. Активы с чертами опционов. Модель цены опциона </w:t>
            </w:r>
            <w:proofErr w:type="spellStart"/>
            <w:r w:rsidRPr="00637460">
              <w:rPr>
                <w:color w:val="000000" w:themeColor="text1"/>
                <w:spacing w:val="-4"/>
                <w:sz w:val="20"/>
              </w:rPr>
              <w:t>Блэка-Шоулза</w:t>
            </w:r>
            <w:proofErr w:type="spellEnd"/>
            <w:r w:rsidRPr="00637460">
              <w:rPr>
                <w:color w:val="000000" w:themeColor="text1"/>
                <w:spacing w:val="-4"/>
                <w:sz w:val="20"/>
              </w:rPr>
              <w:t>. Оценка среднего квадратичного отклонения цены акции.</w:t>
            </w:r>
          </w:p>
        </w:tc>
      </w:tr>
      <w:tr w:rsidR="002D6928" w:rsidRPr="00637460" w:rsidTr="004A57FA">
        <w:trPr>
          <w:trHeight w:val="422"/>
        </w:trPr>
        <w:tc>
          <w:tcPr>
            <w:tcW w:w="0" w:type="auto"/>
          </w:tcPr>
          <w:p w:rsidR="002D6928" w:rsidRPr="00637460" w:rsidRDefault="002D6928" w:rsidP="002D692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 реальных инвестиций.</w:t>
            </w:r>
          </w:p>
        </w:tc>
        <w:tc>
          <w:tcPr>
            <w:tcW w:w="0" w:type="auto"/>
          </w:tcPr>
          <w:p w:rsidR="002D6928" w:rsidRPr="00637460" w:rsidRDefault="002D6928" w:rsidP="002D6928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Анализ показателей инвестиционного проекта. </w:t>
            </w:r>
            <w:proofErr w:type="spellStart"/>
            <w:r w:rsidRPr="00637460">
              <w:rPr>
                <w:color w:val="000000" w:themeColor="text1"/>
                <w:sz w:val="20"/>
              </w:rPr>
              <w:t>Основыне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показатели инвестиционного проекта. Анализ показателей инвестиционного проекта с одноразовой инвестицией. Случай критического потока платежей. Выбор стратегии дисконтирования. Бюджетные показатели инвестиционного проекта. Анализ инвестиционных проектов в условиях риска и неопределенности. Риск и неопределенность. Анализ безубыточности. Эластичность и анализ чувствительности. Метод сценариев и имитационное моделирование на </w:t>
            </w:r>
            <w:r w:rsidRPr="00637460">
              <w:rPr>
                <w:color w:val="000000" w:themeColor="text1"/>
                <w:sz w:val="20"/>
              </w:rPr>
              <w:lastRenderedPageBreak/>
              <w:t>примере метода Монте-Карло. Метод экспертных оценок</w:t>
            </w:r>
          </w:p>
        </w:tc>
      </w:tr>
    </w:tbl>
    <w:p w:rsidR="002D6928" w:rsidRPr="00637460" w:rsidRDefault="002D6928" w:rsidP="002D692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2D6928" w:rsidRPr="00637460" w:rsidRDefault="002D6928" w:rsidP="002D6928">
      <w:pPr>
        <w:widowControl/>
        <w:tabs>
          <w:tab w:val="left" w:pos="1134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Методы инвестиционного анализа.</w:t>
      </w:r>
    </w:p>
    <w:p w:rsidR="002D6928" w:rsidRPr="00637460" w:rsidRDefault="002D6928" w:rsidP="002D6928">
      <w:pPr>
        <w:widowControl/>
        <w:numPr>
          <w:ilvl w:val="0"/>
          <w:numId w:val="15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Методы количественного анализа инвестиций. Инструменты финансирования инвестиционных проектов.</w:t>
      </w: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Анализ инвестиций в акции и облигации.</w:t>
      </w:r>
      <w:r w:rsidRPr="00637460">
        <w:rPr>
          <w:b/>
          <w:color w:val="000000" w:themeColor="text1"/>
          <w:sz w:val="20"/>
        </w:rPr>
        <w:tab/>
      </w:r>
    </w:p>
    <w:p w:rsidR="002D6928" w:rsidRPr="00637460" w:rsidRDefault="002D6928" w:rsidP="002D6928">
      <w:pPr>
        <w:widowControl/>
        <w:numPr>
          <w:ilvl w:val="0"/>
          <w:numId w:val="16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Фондовый рынок. </w:t>
      </w:r>
    </w:p>
    <w:p w:rsidR="002D6928" w:rsidRPr="00637460" w:rsidRDefault="002D6928" w:rsidP="002D6928">
      <w:pPr>
        <w:widowControl/>
        <w:numPr>
          <w:ilvl w:val="0"/>
          <w:numId w:val="16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Анализ инвестиций в облигации.</w:t>
      </w: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Анализ инвестиций в производные ценные бумаги</w:t>
      </w:r>
      <w:r w:rsidRPr="00637460">
        <w:rPr>
          <w:color w:val="000000" w:themeColor="text1"/>
          <w:sz w:val="20"/>
        </w:rPr>
        <w:t>.</w:t>
      </w:r>
    </w:p>
    <w:p w:rsidR="002D6928" w:rsidRPr="00637460" w:rsidRDefault="002D6928" w:rsidP="002D6928">
      <w:pPr>
        <w:widowControl/>
        <w:numPr>
          <w:ilvl w:val="0"/>
          <w:numId w:val="17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Форвардные и фьючерсные контракты. Опционные контракты.</w:t>
      </w:r>
    </w:p>
    <w:p w:rsidR="002D6928" w:rsidRPr="00637460" w:rsidRDefault="002D6928" w:rsidP="002D6928">
      <w:pPr>
        <w:tabs>
          <w:tab w:val="left" w:pos="851"/>
          <w:tab w:val="left" w:pos="1134"/>
        </w:tabs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</w:p>
    <w:p w:rsidR="002D6928" w:rsidRPr="00637460" w:rsidRDefault="002D6928" w:rsidP="002D6928">
      <w:pPr>
        <w:tabs>
          <w:tab w:val="left" w:pos="851"/>
          <w:tab w:val="left" w:pos="1134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4. </w:t>
      </w:r>
      <w:r w:rsidRPr="00637460">
        <w:rPr>
          <w:b/>
          <w:color w:val="000000" w:themeColor="text1"/>
          <w:sz w:val="20"/>
        </w:rPr>
        <w:t>Анализ реальных инвестиций.</w:t>
      </w:r>
    </w:p>
    <w:p w:rsidR="002D6928" w:rsidRPr="00637460" w:rsidRDefault="002D6928" w:rsidP="002D6928">
      <w:pPr>
        <w:tabs>
          <w:tab w:val="left" w:pos="851"/>
          <w:tab w:val="left" w:pos="1134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Анализ показателей инвестиционного проекта.</w:t>
      </w:r>
    </w:p>
    <w:p w:rsidR="002D6928" w:rsidRPr="00637460" w:rsidRDefault="002D6928" w:rsidP="002D6928">
      <w:pPr>
        <w:tabs>
          <w:tab w:val="left" w:pos="851"/>
          <w:tab w:val="left" w:pos="1134"/>
        </w:tabs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Анализ инвестиционных проектов в условиях риска и неопределенности.</w:t>
      </w: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5.2.2 Вопросы для обсуждения на семинарах и практических занятиях </w:t>
      </w:r>
    </w:p>
    <w:p w:rsidR="002D6928" w:rsidRPr="00637460" w:rsidRDefault="002D6928" w:rsidP="002D6928">
      <w:pPr>
        <w:widowControl/>
        <w:tabs>
          <w:tab w:val="left" w:pos="1134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Методы инвестиционного анализа.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 инвестиционные климат в России?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называют моделью принятия решений?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входит в инвестиционную инфраструктуру?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Чем отличаются инвестиции в реальные активы от инвестиций в финансовые активы?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критерии и методы оценки инвестиций?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Чем сложная ставка наращения процентов отличается от простой?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рассчитать неизвестную ставку финансовой ренты?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понимают под инструментами финансирования инвестиционных проектов?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Чем отличается финансовый лизинг от операционного лизинга?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заключаются особенности венчурного финансирования?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выгоднее, товарный или банковский кредит?</w:t>
      </w:r>
    </w:p>
    <w:p w:rsidR="002D6928" w:rsidRPr="00637460" w:rsidRDefault="002D6928" w:rsidP="002D6928">
      <w:pPr>
        <w:widowControl/>
        <w:numPr>
          <w:ilvl w:val="0"/>
          <w:numId w:val="18"/>
        </w:numPr>
        <w:tabs>
          <w:tab w:val="left" w:pos="1134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называют доходностью к погашению?</w:t>
      </w:r>
    </w:p>
    <w:p w:rsidR="002D6928" w:rsidRPr="00637460" w:rsidRDefault="002D6928" w:rsidP="002D6928">
      <w:pPr>
        <w:widowControl/>
        <w:tabs>
          <w:tab w:val="left" w:pos="1134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Анализ инвестиций в акции и облигации.</w:t>
      </w:r>
      <w:r w:rsidRPr="00637460">
        <w:rPr>
          <w:b/>
          <w:color w:val="000000" w:themeColor="text1"/>
          <w:sz w:val="20"/>
        </w:rPr>
        <w:tab/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Каково назначение фондового рынка?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отличие технического анализа от фундаментального?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провести тренд на диаграмме цен?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От каких показателей зависит истинная цена акции?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Какая финансовая операция называется рискованной?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Чем системные риски отличаются от диверсифицируемых?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Какова мера риска акции?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Какая информация необходима для расчета математического ожидания акции?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Какая информация необходима для расчета ковариации акций?</w:t>
      </w:r>
    </w:p>
    <w:p w:rsidR="002D6928" w:rsidRPr="00637460" w:rsidRDefault="002D6928" w:rsidP="002D692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фондовые индексы?</w:t>
      </w: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Анализ инвестиций в производные ценные бумаги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называют форвардным контрактом?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разница между форвардным и фьючерсным контрактом?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Почему существует риск неисполнения форвардного контракта?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Когда форвардный контракт приобретает цену?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заключается смысл фьючерсных стратегий?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отличие американского опциона от европейского?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Обязательно ли должен владелец опциона воспользоваться своим правом на покупку или продажу товара?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Как изменяются результаты покупателя европейского опциона </w:t>
      </w:r>
      <w:proofErr w:type="spellStart"/>
      <w:r w:rsidRPr="00637460">
        <w:rPr>
          <w:bCs/>
          <w:color w:val="000000" w:themeColor="text1"/>
          <w:sz w:val="20"/>
        </w:rPr>
        <w:t>колл</w:t>
      </w:r>
      <w:proofErr w:type="spellEnd"/>
      <w:r w:rsidRPr="00637460">
        <w:rPr>
          <w:bCs/>
          <w:color w:val="000000" w:themeColor="text1"/>
          <w:sz w:val="20"/>
        </w:rPr>
        <w:t xml:space="preserve"> при изменении цены актива опциона?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Как изменяются результаты продавца европейского опциона </w:t>
      </w:r>
      <w:proofErr w:type="spellStart"/>
      <w:r w:rsidRPr="00637460">
        <w:rPr>
          <w:bCs/>
          <w:color w:val="000000" w:themeColor="text1"/>
          <w:sz w:val="20"/>
        </w:rPr>
        <w:t>колл</w:t>
      </w:r>
      <w:proofErr w:type="spellEnd"/>
      <w:r w:rsidRPr="00637460">
        <w:rPr>
          <w:bCs/>
          <w:color w:val="000000" w:themeColor="text1"/>
          <w:sz w:val="20"/>
        </w:rPr>
        <w:t xml:space="preserve"> при изменении цены актива опциона?</w:t>
      </w:r>
    </w:p>
    <w:p w:rsidR="002D6928" w:rsidRPr="00637460" w:rsidRDefault="002D6928" w:rsidP="002D6928">
      <w:pPr>
        <w:widowControl/>
        <w:numPr>
          <w:ilvl w:val="0"/>
          <w:numId w:val="20"/>
        </w:numPr>
        <w:tabs>
          <w:tab w:val="left" w:pos="851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Что такое короткий и длинный </w:t>
      </w:r>
      <w:proofErr w:type="spellStart"/>
      <w:r w:rsidRPr="00637460">
        <w:rPr>
          <w:bCs/>
          <w:color w:val="000000" w:themeColor="text1"/>
          <w:sz w:val="20"/>
        </w:rPr>
        <w:t>колл</w:t>
      </w:r>
      <w:proofErr w:type="spellEnd"/>
      <w:r w:rsidRPr="00637460">
        <w:rPr>
          <w:bCs/>
          <w:color w:val="000000" w:themeColor="text1"/>
          <w:sz w:val="20"/>
        </w:rPr>
        <w:t xml:space="preserve"> и пут?</w:t>
      </w:r>
    </w:p>
    <w:p w:rsidR="002D6928" w:rsidRPr="00637460" w:rsidRDefault="002D6928" w:rsidP="002D6928">
      <w:pPr>
        <w:tabs>
          <w:tab w:val="left" w:pos="851"/>
          <w:tab w:val="left" w:pos="1134"/>
        </w:tabs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</w:p>
    <w:p w:rsidR="002D6928" w:rsidRPr="00637460" w:rsidRDefault="002D6928" w:rsidP="002D6928">
      <w:pPr>
        <w:tabs>
          <w:tab w:val="left" w:pos="851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 xml:space="preserve">Раздел 4. </w:t>
      </w:r>
      <w:r w:rsidRPr="00637460">
        <w:rPr>
          <w:b/>
          <w:color w:val="000000" w:themeColor="text1"/>
          <w:sz w:val="20"/>
        </w:rPr>
        <w:t>Анализ реальных инвестиций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называют эффективностью?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Какую размерность имеют эффекты?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определяется ставка дисконтирования инвестиционного проекта?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премия за риск?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Какова схема инвестиционного проекта с одноразовой инвестицией и схема классического потока платежей? В чем основные различия этих схем?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Каково определение чистого дисконтированного дохода?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состоит определение индекса прибыльности?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можно определить внутреннюю норму доходности?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Каково определение доходности погашения инвестиций?</w:t>
      </w:r>
    </w:p>
    <w:p w:rsidR="002D6928" w:rsidRPr="00637460" w:rsidRDefault="002D6928" w:rsidP="002D6928">
      <w:pPr>
        <w:widowControl/>
        <w:numPr>
          <w:ilvl w:val="0"/>
          <w:numId w:val="21"/>
        </w:numPr>
        <w:tabs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срок окупаемости?</w:t>
      </w:r>
    </w:p>
    <w:p w:rsidR="002D6928" w:rsidRPr="00637460" w:rsidRDefault="002D6928" w:rsidP="002D6928">
      <w:pPr>
        <w:widowControl/>
        <w:suppressAutoHyphens/>
        <w:snapToGrid/>
        <w:spacing w:before="0" w:after="0"/>
        <w:ind w:left="1080"/>
        <w:jc w:val="both"/>
        <w:rPr>
          <w:bCs/>
          <w:color w:val="000000" w:themeColor="text1"/>
          <w:sz w:val="20"/>
        </w:rPr>
      </w:pPr>
    </w:p>
    <w:p w:rsidR="002D6928" w:rsidRPr="00637460" w:rsidRDefault="002D6928" w:rsidP="002D6928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A60DF2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2D6928" w:rsidRPr="00637460" w:rsidRDefault="002D6928" w:rsidP="002D6928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2D6928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2D6928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D6928" w:rsidRPr="00637460" w:rsidRDefault="002D6928" w:rsidP="002D692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D6928" w:rsidRPr="00637460" w:rsidRDefault="002D6928" w:rsidP="002D692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D6928" w:rsidRPr="00637460" w:rsidRDefault="002D6928" w:rsidP="002D692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D6928" w:rsidRPr="00637460" w:rsidRDefault="002D6928" w:rsidP="002D692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2D6928" w:rsidRPr="00637460" w:rsidRDefault="002D6928" w:rsidP="002D6928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2D6928" w:rsidRPr="00637460" w:rsidRDefault="002D6928" w:rsidP="002D6928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A60DF2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2D6928" w:rsidRPr="00637460" w:rsidRDefault="002D6928" w:rsidP="002D6928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2D6928" w:rsidRPr="00637460" w:rsidRDefault="002D6928" w:rsidP="002D6928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813"/>
        <w:gridCol w:w="2555"/>
        <w:gridCol w:w="1015"/>
        <w:gridCol w:w="1525"/>
      </w:tblGrid>
      <w:tr w:rsidR="002D6928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Виды контактной</w:t>
            </w:r>
          </w:p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2D6928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D6928" w:rsidRPr="00637460" w:rsidRDefault="002D6928" w:rsidP="002D692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D6928" w:rsidRPr="00637460" w:rsidRDefault="002D6928" w:rsidP="002D692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D6928" w:rsidRPr="00637460" w:rsidRDefault="002D6928" w:rsidP="002D692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2D6928" w:rsidRPr="00637460" w:rsidRDefault="002D6928" w:rsidP="002D692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928" w:rsidRPr="00637460" w:rsidRDefault="002D6928" w:rsidP="002D692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2D6928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28" w:rsidRPr="00637460" w:rsidRDefault="002D6928" w:rsidP="002D692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2D6928" w:rsidRPr="00637460" w:rsidRDefault="002D6928" w:rsidP="002D6928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2D6928" w:rsidRPr="00637460" w:rsidRDefault="002D6928" w:rsidP="002D692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 Методические указания по освоению дисциплины </w:t>
      </w:r>
    </w:p>
    <w:p w:rsidR="002D6928" w:rsidRPr="00637460" w:rsidRDefault="002D6928" w:rsidP="002D6928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2D6928" w:rsidRPr="00637460" w:rsidRDefault="002D6928" w:rsidP="002D692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2D6928" w:rsidRPr="00637460" w:rsidRDefault="002D6928" w:rsidP="002D692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2D6928" w:rsidRPr="00637460" w:rsidRDefault="002D6928" w:rsidP="002D692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2D6928" w:rsidRPr="00637460" w:rsidRDefault="002D6928" w:rsidP="002D692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2D6928" w:rsidRPr="00637460" w:rsidRDefault="002D6928" w:rsidP="002D692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2D6928" w:rsidRPr="00637460" w:rsidRDefault="002D6928" w:rsidP="002D6928">
      <w:pPr>
        <w:widowControl/>
        <w:numPr>
          <w:ilvl w:val="0"/>
          <w:numId w:val="22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2D6928" w:rsidRPr="00637460" w:rsidRDefault="002D6928" w:rsidP="002D6928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2D6928" w:rsidRPr="00637460" w:rsidRDefault="002D6928" w:rsidP="002D692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DC7EED" w:rsidRDefault="00DC7EED" w:rsidP="00DC7EED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DC7EED" w:rsidRDefault="00DC7EED" w:rsidP="00DC7EED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DC7EED" w:rsidRDefault="00DC7EED" w:rsidP="00DC7EED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DC7EED" w:rsidRDefault="00DC7EED" w:rsidP="00DC7EED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DC7EED" w:rsidRDefault="00DC7EED" w:rsidP="00DC7EED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</w:t>
      </w:r>
      <w:r>
        <w:rPr>
          <w:sz w:val="20"/>
        </w:rPr>
        <w:lastRenderedPageBreak/>
        <w:t xml:space="preserve">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DC7EED" w:rsidRDefault="00DC7EED" w:rsidP="00DC7EE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2D6928" w:rsidRPr="00637460" w:rsidRDefault="00DC7EED" w:rsidP="00DC7EED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2D6928" w:rsidRPr="00637460" w:rsidRDefault="002D6928" w:rsidP="002D6928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2D6928" w:rsidRPr="00637460" w:rsidRDefault="002D6928" w:rsidP="002D692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2D6928" w:rsidRPr="00637460" w:rsidRDefault="002D6928" w:rsidP="002D692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2D6928" w:rsidRPr="00637460" w:rsidRDefault="002D6928" w:rsidP="002D692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2D6928" w:rsidRPr="00637460" w:rsidRDefault="002D6928" w:rsidP="002D692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2D6928" w:rsidRPr="00637460" w:rsidRDefault="002D6928" w:rsidP="002D692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2D6928" w:rsidRPr="00637460" w:rsidRDefault="002D6928" w:rsidP="002D692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2D6928" w:rsidRPr="00637460" w:rsidRDefault="002D6928" w:rsidP="002D692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2D6928" w:rsidRPr="00637460" w:rsidRDefault="002D6928" w:rsidP="002D692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2D6928" w:rsidRPr="00637460" w:rsidRDefault="002D6928" w:rsidP="002D692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2D6928" w:rsidRPr="00637460" w:rsidRDefault="002D6928" w:rsidP="002D6928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2D6928" w:rsidRPr="00637460" w:rsidRDefault="002D6928" w:rsidP="002D6928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2D6928" w:rsidRPr="00637460" w:rsidRDefault="002D6928" w:rsidP="002D6928">
      <w:pPr>
        <w:widowControl/>
        <w:tabs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Методы инвестиционного анализа.</w:t>
      </w:r>
    </w:p>
    <w:p w:rsidR="002D6928" w:rsidRPr="00637460" w:rsidRDefault="002D6928" w:rsidP="002D6928">
      <w:pPr>
        <w:widowControl/>
        <w:tabs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Казакова Дарья Дмитриевна ОБЗОР МЕТОДОВ УПРАВЛЕНИЯ ИНВЕСТИЦИЯМИ НА ПРЕДПРИЯТИИ ПО ПРОИЗВОДСТВУ АВТОМОБИЛЕЙ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№3 (43). URL: </w:t>
      </w:r>
      <w:hyperlink r:id="rId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https://cyberleninka.ru/article/n/obzor-metodov-upravleniya-investitsiyami-na-predpriyatii-po-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proizvodstvu-avtomobiley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Романова Анна Алексеевна, Романов Петр Александрович ИННОВАЦИОННЫЕ СПОСОБЫ ПРИВЛЕЧЕНИЯ КАПИТАЛА КАК ЭЛЕМЕНТ АНТИКРИЗИСНОЙ ПОЛИТИКИ ПРЕДПРИЯТИЯ // Большая Евразия: Развитие, безопасность, сотрудничество.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https://cyberleninka.ru/article/n/innovatsionnye-sposoby-privlecheniya-kapitala-kak-element-antikrizisnoy-politiki-predpriyatiya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Данько Евгений Викторович, </w:t>
      </w:r>
      <w:proofErr w:type="spellStart"/>
      <w:r w:rsidRPr="00637460">
        <w:rPr>
          <w:bCs/>
          <w:color w:val="000000" w:themeColor="text1"/>
          <w:sz w:val="20"/>
        </w:rPr>
        <w:t>Ергалиев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Ерлан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Канапиянович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Мадияров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Мураткан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Набенович</w:t>
      </w:r>
      <w:proofErr w:type="spellEnd"/>
      <w:r w:rsidRPr="00637460">
        <w:rPr>
          <w:bCs/>
          <w:color w:val="000000" w:themeColor="text1"/>
          <w:sz w:val="20"/>
        </w:rPr>
        <w:t xml:space="preserve"> ВЫЧИСЛИТЕЛЬНЫЕ МЕТОДЫ В ЗАДАЧАХ СУБЪЕКТИВНОЙ ОЦЕНКИ ЭФФЕКТИВНОСТИ ИНВЕСТИЦИОННЫХ РЕШЕНИЙ // Известия </w:t>
      </w:r>
      <w:proofErr w:type="spellStart"/>
      <w:r w:rsidRPr="00637460">
        <w:rPr>
          <w:bCs/>
          <w:color w:val="000000" w:themeColor="text1"/>
          <w:sz w:val="20"/>
        </w:rPr>
        <w:t>АлтГУ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 (111).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https://cyberleninka.ru/article/n/vychislitelnye-metody-v-zadachah-subektivnoy-otsenki-effektivnosti-investitsionnyh-resheniy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Ароян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Хачатур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Мисакович</w:t>
      </w:r>
      <w:proofErr w:type="spellEnd"/>
      <w:r w:rsidRPr="00637460">
        <w:rPr>
          <w:bCs/>
          <w:color w:val="000000" w:themeColor="text1"/>
          <w:sz w:val="20"/>
        </w:rPr>
        <w:t xml:space="preserve"> ОЦЕНКА ЭФФЕКТИВНОСТИ ИНВЕСТИЦИОННОГО ПРОЕКТА НА ОСНОВЕ РАСЧЕТА ЗАТРАТ НА ВСЕХ СТАДИЯХ ЖИЗНЕННОГО ЦИКЛА НА ПРИМЕРЕ ДОРОЖНОГО СТРОИТЕЛЬСТВА // Международный журнал прикладных наук и технологий «</w:t>
      </w:r>
      <w:proofErr w:type="spellStart"/>
      <w:r w:rsidRPr="00637460">
        <w:rPr>
          <w:bCs/>
          <w:color w:val="000000" w:themeColor="text1"/>
          <w:sz w:val="20"/>
        </w:rPr>
        <w:t>Integral</w:t>
      </w:r>
      <w:proofErr w:type="spellEnd"/>
      <w:r w:rsidRPr="00637460">
        <w:rPr>
          <w:bCs/>
          <w:color w:val="000000" w:themeColor="text1"/>
          <w:sz w:val="20"/>
        </w:rPr>
        <w:t xml:space="preserve">».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https://cyberleninka.ru/article/n/otsenka-effektivnosti-investitsionnogo-proekta-na-osnove-rascheta-zatrat-na-vseh-stadiyah-zhiznennogo-tsikla-na-primere-dorozhnogo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Соколовская Е.Н. РОЛЬ СТАВКИ ДИСКОНТИРОВАНИЯ В ОЦЕНКЕ ИНВЕСТИЦИОННОГО ПРОЕКТА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https://cyberleninka.ru/article/n/rol-stavki-diskontirovaniya-v-otsenke-investitsionnogo-proekta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Сильванский</w:t>
      </w:r>
      <w:proofErr w:type="spellEnd"/>
      <w:r w:rsidRPr="00637460">
        <w:rPr>
          <w:bCs/>
          <w:color w:val="000000" w:themeColor="text1"/>
          <w:sz w:val="20"/>
        </w:rPr>
        <w:t xml:space="preserve"> Александр Анатольевич, Головнина Людмила Алексеевна, </w:t>
      </w:r>
      <w:proofErr w:type="spellStart"/>
      <w:r w:rsidRPr="00637460">
        <w:rPr>
          <w:bCs/>
          <w:color w:val="000000" w:themeColor="text1"/>
          <w:sz w:val="20"/>
        </w:rPr>
        <w:t>Киселица</w:t>
      </w:r>
      <w:proofErr w:type="spellEnd"/>
      <w:r w:rsidRPr="00637460">
        <w:rPr>
          <w:bCs/>
          <w:color w:val="000000" w:themeColor="text1"/>
          <w:sz w:val="20"/>
        </w:rPr>
        <w:t xml:space="preserve"> Елена Петровна УСЛОВИЯ И ФАКТОРЫ ФОРМИРОВАНИЯ ИНВЕСТИЦИОННОЙ ПОЛИТИКИ НЕФТЯНОЙ КОМПАНИИ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№5.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https://cyberleninka.ru/article/n/usloviya-i-faktory-formirovaniya-investitsionnoy-politiki-neftyanoy-kompanii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Галевский</w:t>
      </w:r>
      <w:proofErr w:type="spellEnd"/>
      <w:r w:rsidRPr="00637460">
        <w:rPr>
          <w:bCs/>
          <w:color w:val="000000" w:themeColor="text1"/>
          <w:sz w:val="20"/>
        </w:rPr>
        <w:t xml:space="preserve"> Сергей Геннадьевич БИНАРНАЯ МОДЕЛЬ ДИСКОНТИРОВАНИЯ ДЕНЕЖНЫХ ПОТОКОВ ДЛЯ УЧЕТА РИСКОВ ПРИ ОЦЕНКЕ РЕАЛЬНЫХ АКТИВОВ // </w:t>
      </w:r>
      <w:proofErr w:type="spellStart"/>
      <w:r w:rsidRPr="00637460">
        <w:rPr>
          <w:bCs/>
          <w:color w:val="000000" w:themeColor="text1"/>
          <w:sz w:val="20"/>
        </w:rPr>
        <w:t>Вестн</w:t>
      </w:r>
      <w:proofErr w:type="spellEnd"/>
      <w:r w:rsidRPr="00637460">
        <w:rPr>
          <w:bCs/>
          <w:color w:val="000000" w:themeColor="text1"/>
          <w:sz w:val="20"/>
        </w:rPr>
        <w:t xml:space="preserve">. Том. гос. ун-та. Экономика. 2020. №49.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binarnaya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model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diskontirovaniya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denezhnyh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potokov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dlya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ucheta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riskov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otsenke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realnyh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aktivov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Кузнецова Александра Алексеевна ИНВЕСТИЦИОННАЯ ПРИВЛЕКАТЕЛЬНОСТЬ КОМПАНИИ И СТОИМОСТНЫЕ МЕТОДЫ ЕЁ ОЦЕНКИ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№4 (44). URL: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https://cyberleninka.ru/article/n/investitsionnaya-privlekatelnost-kompanii-i-stoimostnye-metody-eyo-otsenki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Акулова А.Ш., Криворучко Н.А. НЕОБХОДИМОСТЬ ИНВЕСТИЦИЙ В СОВРЕМЕННОМ МИРЕ // Символ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https://cyberleninka.ru/article/n/neobhodimost-investitsiy-v-sovremennom-mire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Павел Евгеньевич Жуков Новые модели анализа изменений стоимости компании, основанные на стохастических ставках дисконтирования // Финансы: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№3. URL: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https://cyberleninka.ru/article/n/novye-modeli-analiza-izmenenii-stoimosti-kompanii-osnovannye-na-stohasticheskih-stavkah-diskontirovaniya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Ю. П. Александровская ОЦЕНКА ЭКОНОМИЧЕСКОЙ ЭФФЕКТИВНОСТИ ИНВЕСТИЦИЙ В МАЛЫЙ БИЗНЕС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№12-1. URL: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https://cyberleninka.ru/article/n/otsenka-ekonomicheskoy-effektivnosti-investitsiy-v-malyy-biznes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З. Ю. </w:t>
      </w:r>
      <w:proofErr w:type="spellStart"/>
      <w:r w:rsidRPr="00637460">
        <w:rPr>
          <w:bCs/>
          <w:color w:val="000000" w:themeColor="text1"/>
          <w:sz w:val="20"/>
        </w:rPr>
        <w:t>Гнусарев</w:t>
      </w:r>
      <w:proofErr w:type="spellEnd"/>
      <w:r w:rsidRPr="00637460">
        <w:rPr>
          <w:bCs/>
          <w:color w:val="000000" w:themeColor="text1"/>
          <w:sz w:val="20"/>
        </w:rPr>
        <w:t xml:space="preserve"> ПРОБЛЕМЫ ФОРМИРОВАНИЯ КАПИТАЛА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№1-1. URL: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https://cyberleninka.ru/article/n/problemy-formirovaniya-kapitala-organizatsii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Гайдук В.И., </w:t>
      </w:r>
      <w:proofErr w:type="spellStart"/>
      <w:r w:rsidRPr="00637460">
        <w:rPr>
          <w:bCs/>
          <w:color w:val="000000" w:themeColor="text1"/>
          <w:sz w:val="20"/>
        </w:rPr>
        <w:t>Зазимко</w:t>
      </w:r>
      <w:proofErr w:type="spellEnd"/>
      <w:r w:rsidRPr="00637460">
        <w:rPr>
          <w:bCs/>
          <w:color w:val="000000" w:themeColor="text1"/>
          <w:sz w:val="20"/>
        </w:rPr>
        <w:t xml:space="preserve"> В.Л., Кондрашова А.В. АНАЛИЗ И УПРАВЛЕНИЕ ИНВЕСТИЦИОННЫМИ ПРОЕКТАМИ ТУРИСТИЧЕСКОЙ ФИРМЫ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https://cyberleninka.ru/article/n/analiz-i-upravlenie-investitsionnymi-proektami-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turisticheskoy-firmy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Гаврилов Роман Евгеньевич, Кондрашова Анна Викторовна Управление инвестиционным проектом как фактор обеспечения </w:t>
      </w:r>
      <w:proofErr w:type="spellStart"/>
      <w:r w:rsidRPr="00637460">
        <w:rPr>
          <w:bCs/>
          <w:color w:val="000000" w:themeColor="text1"/>
          <w:sz w:val="20"/>
        </w:rPr>
        <w:t>экономическои</w:t>
      </w:r>
      <w:proofErr w:type="spellEnd"/>
      <w:r w:rsidRPr="00637460">
        <w:rPr>
          <w:bCs/>
          <w:color w:val="000000" w:themeColor="text1"/>
          <w:sz w:val="20"/>
        </w:rPr>
        <w:t xml:space="preserve">̆ безопасности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№14 (38). URL: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https://cyberleninka.ru/article/n/upravlenie-investitsionnym-proektom-kak-faktor-obespecheniya-ekonomicheskoi-bezopasnosti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Филимонов С.В., Никифорова Н.А. АНАЛИЗ РИСКА ВЫБОРА ИНВЕСТИРОВАНИЯ НА ОСНОВЕ МОДЕЛИ БЛЭКА-ШОУЛЗА (BLACK-SCHOLES OPTION PRICING MODEL) НА ПРИМЕРЕ УГОЛЬНОЙ КОМПАНИИ ARCH COAL INC // Уголь. </w:t>
      </w:r>
      <w:r w:rsidRPr="00637460">
        <w:rPr>
          <w:bCs/>
          <w:color w:val="000000" w:themeColor="text1"/>
          <w:sz w:val="20"/>
          <w:lang w:val="en-US"/>
        </w:rPr>
        <w:t xml:space="preserve">2020. №3 (1128). URL: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https://cyberleninka.ru/article/n/analiz-riska-vybora-investirovaniya-na-osnove-modeli-bleka-shoulza-black-scholes-option-pricing-model-na-primere-ugolnoy-kompanii-arch-coal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Филина А.Д. АКТУАЛЬНЫЕ СПОСОБЫ ПОВЫШЕНИЯ ЭФФЕКТИВНОСТИ РЕТРОСПЕКТИВНОГО АНАЛИЗА РИСКОВ ПРОЕКТА НА ЭТАПЕ ПРЕДЫНВЕСТИЦИОННЫХ ИССЛЕДОВАНИЙ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№4. URL: </w:t>
      </w:r>
      <w:hyperlink r:id="rId2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https://cyberleninka.ru/article/n/aktualnye-sposoby-povysheniya-effektivnosti-retrospektivnogo-analiza-riskov-proekta-na-etape-predynvestitsionnyh-issledovaniy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Щелина А.В. ФОРМИРОВАНИЕ ЭФФЕКТИВНОЙ СТРАТЕГИИ ФИНАНСИРОВАНИЯ ИНВЕСТИЦИОННЫХ ПРОЕКТОВ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№4. URL: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https://cyberleninka.ru/article/n/formirovanie-effektivnoy-strategii-finansirovaniya-investitsionnyh-proektov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Ляхнова</w:t>
      </w:r>
      <w:proofErr w:type="spellEnd"/>
      <w:r w:rsidRPr="00637460">
        <w:rPr>
          <w:bCs/>
          <w:color w:val="000000" w:themeColor="text1"/>
          <w:sz w:val="20"/>
        </w:rPr>
        <w:t xml:space="preserve"> М.В. РОЛЬ СОБСТВЕННОГО И ЗАЕМНОГО ФИНАНСИРОВАНИЯ В ФОРМИРОВАНИИ РОССИЙСКИХ КОМПАНИЙ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№4 (44). URL: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https://cyberleninka.ru/article/n/rol-sobstvennogo-i-zaemnogo-finansirovaniya-v-formirovanii-rossiyskih-kompaniy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Карташилов</w:t>
      </w:r>
      <w:proofErr w:type="spellEnd"/>
      <w:r w:rsidRPr="00637460">
        <w:rPr>
          <w:bCs/>
          <w:color w:val="000000" w:themeColor="text1"/>
          <w:sz w:val="20"/>
        </w:rPr>
        <w:t xml:space="preserve"> Евгений Геннадьевич ВЛИЯНИЕ ФИНАНСОВЫХ ПОКАЗАТЕЛЕЙ КОМПАНИИ НА ДИВИДЕНДЫ И ПОВЕДЕНИЕ ИНВЕСТОРОВ В РОССИИ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№9.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https://cyberleninka.ru/article/n/vliyanie-finansovyh-pokazateley-kompanii-na-dividendy-i-povedenie-investorov-v-rossii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3"/>
        </w:numPr>
        <w:tabs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Богданович Георгий Станиславович ВЛИЯНИЕ НДФЛ НА РАЗМЕР ВЫПЛАЧИВАЕМЫХ ДИВИДЕНДОВ И СТРУКТУРУ КАПИТАЛА КОМПАНИИ.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№3 (55).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https://cyberleninka.ru/article/n/vliyanie-ndfl-na-razmer-vyplachivaemyh-dividendov-i-strukturu-kapitala-kompanii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tabs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D6928" w:rsidRPr="00637460" w:rsidRDefault="002D6928" w:rsidP="002D6928">
      <w:pPr>
        <w:widowControl/>
        <w:tabs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Анализ инвестиций в ценные бумаги.</w:t>
      </w:r>
    </w:p>
    <w:p w:rsidR="002D6928" w:rsidRPr="00637460" w:rsidRDefault="002D6928" w:rsidP="002D6928">
      <w:pPr>
        <w:widowControl/>
        <w:tabs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Козлова Алина Сергеевна, </w:t>
      </w:r>
      <w:proofErr w:type="spellStart"/>
      <w:r w:rsidRPr="00637460">
        <w:rPr>
          <w:bCs/>
          <w:color w:val="000000" w:themeColor="text1"/>
          <w:sz w:val="20"/>
        </w:rPr>
        <w:t>Тараскин</w:t>
      </w:r>
      <w:proofErr w:type="spellEnd"/>
      <w:r w:rsidRPr="00637460">
        <w:rPr>
          <w:bCs/>
          <w:color w:val="000000" w:themeColor="text1"/>
          <w:sz w:val="20"/>
        </w:rPr>
        <w:t xml:space="preserve"> Дмитрий Сергеевич Методика формирования портфеля ценных </w:t>
      </w:r>
      <w:proofErr w:type="spellStart"/>
      <w:r w:rsidRPr="00637460">
        <w:rPr>
          <w:bCs/>
          <w:color w:val="000000" w:themeColor="text1"/>
          <w:sz w:val="20"/>
        </w:rPr>
        <w:t>бумагна</w:t>
      </w:r>
      <w:proofErr w:type="spellEnd"/>
      <w:r w:rsidRPr="00637460">
        <w:rPr>
          <w:bCs/>
          <w:color w:val="000000" w:themeColor="text1"/>
          <w:sz w:val="20"/>
        </w:rPr>
        <w:t xml:space="preserve"> основе риска, доходности и справедливой стоимости компании // Вестник Саратовского государственного социально-экономического университета. </w:t>
      </w:r>
      <w:r w:rsidRPr="00637460">
        <w:rPr>
          <w:bCs/>
          <w:color w:val="000000" w:themeColor="text1"/>
          <w:sz w:val="20"/>
          <w:lang w:val="en-US"/>
        </w:rPr>
        <w:t xml:space="preserve">2018. №1 (70). URL: </w:t>
      </w:r>
      <w:hyperlink r:id="rId2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https://cyberleninka.ru/article/n/metodika-formirovaniya-portfelya-tsennyh-bumagna-osnove-riska-dohodnosti-i-spravedlivoy-stoimosti-kompanii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Беширов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Мурад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Джамалович</w:t>
      </w:r>
      <w:proofErr w:type="spellEnd"/>
      <w:r w:rsidRPr="00637460">
        <w:rPr>
          <w:bCs/>
          <w:color w:val="000000" w:themeColor="text1"/>
          <w:sz w:val="20"/>
        </w:rPr>
        <w:t xml:space="preserve"> ДИВЕРСИФИКАЦИЯ КАК ИНСТРУМЕНТ УПРАВЛЕНИЯ РИСКАМИ ИНВЕСТИЦИОННОГО ПОРТФЕЛЯ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№4. URL: </w:t>
      </w:r>
      <w:hyperlink r:id="rId2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https://cyberleninka.ru/article/n/diversifikatsiya-kak-instrument-upravleniya-riskami-investitsionnogo-portfelya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Полысаев</w:t>
      </w:r>
      <w:proofErr w:type="spellEnd"/>
      <w:r w:rsidRPr="00637460">
        <w:rPr>
          <w:bCs/>
          <w:color w:val="000000" w:themeColor="text1"/>
          <w:sz w:val="20"/>
        </w:rPr>
        <w:t xml:space="preserve"> Виталий Юрьевич, Полысаева Полина Алексеевна ОЦЕНКА ОБЛИГАЦИЙ В УСЛОВИЯХ КРИЗИСА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№10 (62). URL: </w:t>
      </w:r>
      <w:hyperlink r:id="rId2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https://cyberleninka.ru/article/n/otsenka-obligatsiy-v-usloviyah-krizisa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Котов А.С., Толкачёв И.С. РАЗРАБОТКА И ТЕСТИРОВАНИЕ ЭФФЕКТИВНОЙ МЕТОДИКИ ОТБОРА АКЦИЙ В ПОРТФЕЛЬ НА РОССИЙСКОМ РЫНКЕ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№4. URL: </w:t>
      </w:r>
      <w:hyperlink r:id="rId2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https://cyberleninka.ru/article/n/razrabotka-i-testirovanie-effektivnoy-metodiki-otbora-aktsiy-v-portfel-na-rossiyskom-rynke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Игнатьев Дмитрий Николаевич ОПРЕДЕЛЕНИЕ РИСКА ПРИ ОЦЕНКЕ ИНВЕСТИЦИОННЫХ ПРОЕКТОВ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3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https://cyberleninka.ru/article/n/opredelenie-riska-pri-otsenke-investitsionnyh-proektov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Пупенцова</w:t>
      </w:r>
      <w:proofErr w:type="spellEnd"/>
      <w:r w:rsidRPr="00637460">
        <w:rPr>
          <w:bCs/>
          <w:color w:val="000000" w:themeColor="text1"/>
          <w:sz w:val="20"/>
        </w:rPr>
        <w:t xml:space="preserve"> С.В., Титов А.Б., </w:t>
      </w:r>
      <w:proofErr w:type="spellStart"/>
      <w:r w:rsidRPr="00637460">
        <w:rPr>
          <w:bCs/>
          <w:color w:val="000000" w:themeColor="text1"/>
          <w:sz w:val="20"/>
        </w:rPr>
        <w:t>Ливинцова</w:t>
      </w:r>
      <w:proofErr w:type="spellEnd"/>
      <w:r w:rsidRPr="00637460">
        <w:rPr>
          <w:bCs/>
          <w:color w:val="000000" w:themeColor="text1"/>
          <w:sz w:val="20"/>
        </w:rPr>
        <w:t xml:space="preserve"> М.Г. ОЦЕНКА ИНВЕСТИЦИОННОЙ ПРИВЛЕКАТЕЛЬНОСТИ ПРЕДПРИЯТИЯ В УСЛОВИЯХ НЕОПРЕДЕЛЕННОСТИ И РИСКА // Вестник </w:t>
      </w:r>
      <w:proofErr w:type="spellStart"/>
      <w:r w:rsidRPr="00637460">
        <w:rPr>
          <w:bCs/>
          <w:color w:val="000000" w:themeColor="text1"/>
          <w:sz w:val="20"/>
        </w:rPr>
        <w:t>ВУиТ</w:t>
      </w:r>
      <w:proofErr w:type="spellEnd"/>
      <w:r w:rsidRPr="00637460">
        <w:rPr>
          <w:bCs/>
          <w:color w:val="000000" w:themeColor="text1"/>
          <w:sz w:val="20"/>
        </w:rPr>
        <w:t xml:space="preserve">. 2020. </w:t>
      </w:r>
      <w:r w:rsidRPr="00637460">
        <w:rPr>
          <w:bCs/>
          <w:color w:val="000000" w:themeColor="text1"/>
          <w:sz w:val="20"/>
          <w:lang w:val="en-US"/>
        </w:rPr>
        <w:t xml:space="preserve">№1 (45). URL: </w:t>
      </w:r>
      <w:hyperlink r:id="rId3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https://cyberleninka.ru/article/n/otsenka-investitsionnoy-privlekatelnosti-predpriyatiya-v-usloviyah-neopredelennosti-i-riska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Троицкая Надежда Николаевна УПРАВЛЕНИЕ РИСКАМИ ИНВЕСТИЦИОННОГО ПРОЕКТА // Индустриальная экономика.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3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https://cyberleninka.ru/article/n/upravlenie-riskami-investitsionnogo-proekta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Алиева </w:t>
      </w:r>
      <w:proofErr w:type="spellStart"/>
      <w:r w:rsidRPr="00637460">
        <w:rPr>
          <w:bCs/>
          <w:color w:val="000000" w:themeColor="text1"/>
          <w:sz w:val="20"/>
        </w:rPr>
        <w:t>Кызы</w:t>
      </w:r>
      <w:proofErr w:type="spellEnd"/>
      <w:r w:rsidRPr="00637460">
        <w:rPr>
          <w:bCs/>
          <w:color w:val="000000" w:themeColor="text1"/>
          <w:sz w:val="20"/>
        </w:rPr>
        <w:t xml:space="preserve"> С. Т. УПРАВЛЕНИЕ ИНВЕСТИЦИОННЫМИ РИСКАМИ // ЭВД. 2020. №1 (59). URL: </w:t>
      </w:r>
      <w:hyperlink r:id="rId33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https://cyberleninka.ru/article/n/upravlenie-investitsionnymi-riskami-5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Е. В. Гордеева, Д. В. </w:t>
      </w:r>
      <w:proofErr w:type="spellStart"/>
      <w:r w:rsidRPr="00637460">
        <w:rPr>
          <w:bCs/>
          <w:color w:val="000000" w:themeColor="text1"/>
          <w:sz w:val="20"/>
        </w:rPr>
        <w:t>Кукса</w:t>
      </w:r>
      <w:proofErr w:type="spellEnd"/>
      <w:r w:rsidRPr="00637460">
        <w:rPr>
          <w:bCs/>
          <w:color w:val="000000" w:themeColor="text1"/>
          <w:sz w:val="20"/>
        </w:rPr>
        <w:t xml:space="preserve"> ОСОБЕННОСТИ ОЦЕНКИ ИНВЕСТИЦИОННЫХ ПРОЕКТОВ НА ПРЕДПРИЯТИИ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3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https://cyberleninka.ru/article/n/osobennosti-otsenki-investitsionnyh-proektov-na-predpriyatii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Мусавузова</w:t>
      </w:r>
      <w:proofErr w:type="spellEnd"/>
      <w:r w:rsidRPr="00637460">
        <w:rPr>
          <w:bCs/>
          <w:color w:val="000000" w:themeColor="text1"/>
          <w:sz w:val="20"/>
        </w:rPr>
        <w:t xml:space="preserve"> М.М. ОЦЕНКА РИСКОВ, ВЛИЯЮЩИХ НА ЭФФЕКТИВНОСТЬ ИНВЕСТИЦИОННЫХ ПРОЕКТОВ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3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https://cyberleninka.ru/article/n/otsenka-riskov-vliyayuschih-na-effektivnost-investitsionnyh-proektov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Михайлова Наталия Игоревна АНАЛИЗ ВНЕШНИХ И ВНУТРЕННИХ ФАКТОРОВ ИНВЕСТИЦИОННЫХ ПРОЕКТОВ ПРЕДПРИЯТИЯ // Научный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№2 (47). URL: </w:t>
      </w:r>
      <w:hyperlink r:id="rId3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https://cyberleninka.ru/article/n/analiz-vneshnih-i-vnutrennih-faktorov-investitsionnyh-proektov-predpriyatiya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Беляев И. Д., Беляева М. Б. ОЦЕНКА РИСКОВ ПРИ ИНВЕСТИРОВАНИИ В ЦЕННЫЕ БУМАГИ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№5 (57). URL: </w:t>
      </w:r>
      <w:hyperlink r:id="rId3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https://cyberleninka.ru/article/n/otsenka-riskov-pri-investirovanii-v-tsennye-bumagi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Якушин Дмитрий Иванович, Юдин Сергей Владимирович МЕТОДЫ СТРАХОВАНИЯ ИНВЕСТИЦИОННОГО ПОРТФЕЛЯ // Концепт. </w:t>
      </w:r>
      <w:r w:rsidRPr="00637460">
        <w:rPr>
          <w:bCs/>
          <w:color w:val="000000" w:themeColor="text1"/>
          <w:sz w:val="20"/>
          <w:lang w:val="en-US"/>
        </w:rPr>
        <w:t xml:space="preserve">2020. №7. URL: </w:t>
      </w:r>
      <w:hyperlink r:id="rId3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https://cyberleninka.ru/article/n/metody-strahovaniya-investitsionnogo-portfelya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Рыбкина Виктория Дмитриевна ФОРМИРОВАНИЕ ПОРТФЕЛЯ ЦЕННЫХ БУМАГ, ОСНОВНЫЕ ПРИНЦИПЫ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3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https://cyberleninka.ru/article/n/formirovanie-portfelya-tsennyh-bumag-osnovnye-printsipy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К. В. </w:t>
      </w:r>
      <w:proofErr w:type="spellStart"/>
      <w:r w:rsidRPr="00637460">
        <w:rPr>
          <w:bCs/>
          <w:color w:val="000000" w:themeColor="text1"/>
          <w:sz w:val="20"/>
        </w:rPr>
        <w:t>Самохвалова</w:t>
      </w:r>
      <w:proofErr w:type="spellEnd"/>
      <w:r w:rsidRPr="00637460">
        <w:rPr>
          <w:bCs/>
          <w:color w:val="000000" w:themeColor="text1"/>
          <w:sz w:val="20"/>
        </w:rPr>
        <w:t xml:space="preserve"> ОСОБЕННОСТИ РАЗВИТИЯ РЫНКА КОРПОРАТИВНЫХ ОБЛИГАЦИЙ В СОВРЕМЕННОЙ РОССИИ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№3-2. URL: </w:t>
      </w:r>
      <w:hyperlink r:id="rId4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https://cyberleninka.ru/article/n/osobennosti-razvitiya-rynka-korporativnyh-obligatsiy-v-sovremennoy-rossii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Мишин Андрей Александрович ВОПРОСЫ ИНВЕСТИРОВАНИЯ В ВЫСОКОДОХОДНЫЕ ОБЛИГАЦИИ // Научные труды Вольного экономического общества России.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4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https://cyberleninka.ru/article/n/voprosy-investirovaniya-v-vysokodohodnye-obligatsii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Ушанов Александр Евгеньевич К ВОПРОСУ О РАЗВИТИИ ИНСТРУМЕНТОВ ФОНДОВОГО РЫНКА ДЛЯ СУБЪЕКТОВ МАЛОГО И СРЕДНЕГО БИЗНЕСА // Вестник АГТУ. Серия: Экономика. 2020. 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4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voprosu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razvitii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instrumentov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fondovogo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rynka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dlya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subektov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malogo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srednego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biznesa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Абаньшин</w:t>
      </w:r>
      <w:proofErr w:type="spellEnd"/>
      <w:r w:rsidRPr="00637460">
        <w:rPr>
          <w:bCs/>
          <w:color w:val="000000" w:themeColor="text1"/>
          <w:sz w:val="20"/>
        </w:rPr>
        <w:t xml:space="preserve"> Павел Андреевич, Барышникова Марина Юрьевна СРАВНИТЕЛЬНЫЙ АНАЛИЗ МЕТОДОВ АВТОМАТИЗИРОВАННОГО ПРОГНОЗИРОВАНИЯ ИЗМЕНЕНИЯ ЦЕН АКЦИЙ НА ФОНДОВОМ РЫНКЕ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№3-1 (81). URL: </w:t>
      </w:r>
      <w:hyperlink r:id="rId4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https://cyberleninka.ru/article/n/sravnitelnyy-analiz-metodov-avtomatizirovannogo-prognozirovaniya-izmeneniya-tsen-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aktsiy-na-fondovom-rynke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Аристархова</w:t>
      </w:r>
      <w:proofErr w:type="spellEnd"/>
      <w:r w:rsidRPr="00637460">
        <w:rPr>
          <w:bCs/>
          <w:color w:val="000000" w:themeColor="text1"/>
          <w:sz w:val="20"/>
        </w:rPr>
        <w:t xml:space="preserve"> Татьяна Сергеевна, Мельник Михаил Семёнович АНАЛИЗ ДИВИДЕНДНОЙ ПОЛИТИКИ КОМПАНИЙ НА ПРИМЕРЕ ПАО НК «РОСНЕФТЬ» // Наука и образование сегодня. </w:t>
      </w:r>
      <w:r w:rsidRPr="00637460">
        <w:rPr>
          <w:bCs/>
          <w:color w:val="000000" w:themeColor="text1"/>
          <w:sz w:val="20"/>
          <w:lang w:val="en-US"/>
        </w:rPr>
        <w:t xml:space="preserve">2020. №2 (49). URL: </w:t>
      </w:r>
      <w:hyperlink r:id="rId4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https://cyberleninka.ru/article/n/analiz-dividendnoy-politiki-kompaniy-na-primere-pao-nk-rosneft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numPr>
          <w:ilvl w:val="0"/>
          <w:numId w:val="2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Полозова Анна Андреевна АНАЛИЗ ПОТЕНЦИАЛА РОССИЙСКОГО ФОНДОВОГО РЫНКА // Наука и образование сегодня. </w:t>
      </w:r>
      <w:r w:rsidRPr="00637460">
        <w:rPr>
          <w:bCs/>
          <w:color w:val="000000" w:themeColor="text1"/>
          <w:sz w:val="20"/>
          <w:lang w:val="en-US"/>
        </w:rPr>
        <w:t xml:space="preserve">2020. №1 (48). URL: </w:t>
      </w:r>
      <w:hyperlink r:id="rId4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https://cyberleninka.ru/article/n/analiz-potentsiala-rossiyskogo-fondovogo-rynka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2D6928" w:rsidRPr="00637460" w:rsidRDefault="002D6928" w:rsidP="002D6928">
      <w:pPr>
        <w:widowControl/>
        <w:tabs>
          <w:tab w:val="left" w:pos="1080"/>
          <w:tab w:val="left" w:pos="1106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2D6928" w:rsidRPr="00637460" w:rsidRDefault="00BA006D" w:rsidP="002D6928">
      <w:pPr>
        <w:widowControl/>
        <w:snapToGrid/>
        <w:spacing w:before="0" w:after="0"/>
        <w:ind w:firstLine="709"/>
        <w:rPr>
          <w:b/>
          <w:bCs/>
          <w:caps/>
          <w:color w:val="000000" w:themeColor="text1"/>
          <w:kern w:val="32"/>
          <w:sz w:val="20"/>
        </w:rPr>
      </w:pPr>
      <w:r>
        <w:rPr>
          <w:b/>
          <w:bCs/>
          <w:color w:val="000000" w:themeColor="text1"/>
          <w:kern w:val="32"/>
          <w:sz w:val="20"/>
        </w:rPr>
        <w:t>7</w:t>
      </w:r>
      <w:r w:rsidR="002D6928" w:rsidRPr="00637460">
        <w:rPr>
          <w:b/>
          <w:bCs/>
          <w:color w:val="000000" w:themeColor="text1"/>
          <w:kern w:val="32"/>
          <w:sz w:val="20"/>
        </w:rPr>
        <w:t>. Учебно-методическое и информационное обеспечение дисциплины</w:t>
      </w:r>
    </w:p>
    <w:p w:rsidR="002D6928" w:rsidRPr="00637460" w:rsidRDefault="00BA006D" w:rsidP="002D6928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2D6928" w:rsidRPr="00637460">
        <w:rPr>
          <w:b/>
          <w:color w:val="000000" w:themeColor="text1"/>
          <w:sz w:val="20"/>
        </w:rPr>
        <w:t xml:space="preserve">.1 Рекомендуемая литература </w:t>
      </w:r>
    </w:p>
    <w:p w:rsidR="002D6928" w:rsidRPr="00637460" w:rsidRDefault="002D6928" w:rsidP="002D6928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акты:</w:t>
      </w:r>
    </w:p>
    <w:p w:rsidR="002D6928" w:rsidRPr="00637460" w:rsidRDefault="002D6928" w:rsidP="002D6928">
      <w:pPr>
        <w:widowControl/>
        <w:numPr>
          <w:ilvl w:val="0"/>
          <w:numId w:val="26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Федеральный закон от 25.02.1999 N 39-ФЗ (ред. от 02.08.2019) "Об инвестиционной деятельности в Российской Федерации, осуществляемой в форме капитальных вложений".</w:t>
      </w:r>
    </w:p>
    <w:p w:rsidR="002D6928" w:rsidRPr="00637460" w:rsidRDefault="002D6928" w:rsidP="002E230A">
      <w:pPr>
        <w:widowControl/>
        <w:numPr>
          <w:ilvl w:val="0"/>
          <w:numId w:val="26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Федеральный закон от 09.07.1999 N 160-ФЗ (ред. от 31.05.2018) "Об иностранных инвестициях в Российской Федерации".</w:t>
      </w:r>
    </w:p>
    <w:p w:rsidR="002D6928" w:rsidRPr="00637460" w:rsidRDefault="002D6928" w:rsidP="002E230A">
      <w:pPr>
        <w:widowControl/>
        <w:tabs>
          <w:tab w:val="left" w:pos="851"/>
          <w:tab w:val="left" w:pos="993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</w:p>
    <w:p w:rsidR="002D6928" w:rsidRPr="00637460" w:rsidRDefault="002D6928" w:rsidP="002E230A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DE17B0" w:rsidRPr="00DE17B0" w:rsidRDefault="00DE17B0" w:rsidP="002E230A">
      <w:pPr>
        <w:pStyle w:val="afffc"/>
        <w:numPr>
          <w:ilvl w:val="0"/>
          <w:numId w:val="31"/>
        </w:numPr>
        <w:tabs>
          <w:tab w:val="left" w:pos="851"/>
          <w:tab w:val="left" w:pos="993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proofErr w:type="spellStart"/>
      <w:r w:rsidRPr="00DE17B0">
        <w:rPr>
          <w:rFonts w:ascii="Times New Roman" w:hAnsi="Times New Roman"/>
          <w:color w:val="000000" w:themeColor="text1"/>
        </w:rPr>
        <w:t>Циплакова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, Е. М. Инвестиционный анализ: учебное пособие / Е. М. </w:t>
      </w:r>
      <w:proofErr w:type="spellStart"/>
      <w:r w:rsidRPr="00DE17B0">
        <w:rPr>
          <w:rFonts w:ascii="Times New Roman" w:hAnsi="Times New Roman"/>
          <w:color w:val="000000" w:themeColor="text1"/>
        </w:rPr>
        <w:t>Циплакова</w:t>
      </w:r>
      <w:proofErr w:type="spellEnd"/>
      <w:r w:rsidRPr="00DE17B0">
        <w:rPr>
          <w:rFonts w:ascii="Times New Roman" w:hAnsi="Times New Roman"/>
          <w:color w:val="000000" w:themeColor="text1"/>
        </w:rPr>
        <w:t>. — Челябинск, Москва: Южно-Уральский технологический университет, Ай Пи Ар Медиа, 2020. — 54 c. — ISBN 978-5-4497-0521-1. — Текст: электронный // Электронно-библиотечная система IPR BOOKS: [сайт]. — URL: http://www.iprbookshop.ru/94202.html</w:t>
      </w:r>
    </w:p>
    <w:p w:rsidR="00DE17B0" w:rsidRPr="00DE17B0" w:rsidRDefault="00DE17B0" w:rsidP="002E230A">
      <w:pPr>
        <w:pStyle w:val="afffc"/>
        <w:numPr>
          <w:ilvl w:val="0"/>
          <w:numId w:val="31"/>
        </w:numPr>
        <w:tabs>
          <w:tab w:val="left" w:pos="851"/>
          <w:tab w:val="left" w:pos="993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DE17B0">
        <w:rPr>
          <w:rFonts w:ascii="Times New Roman" w:hAnsi="Times New Roman"/>
          <w:color w:val="000000" w:themeColor="text1"/>
        </w:rPr>
        <w:t xml:space="preserve">Инвестиционный анализ: учебное пособие / И. С. </w:t>
      </w:r>
      <w:proofErr w:type="spellStart"/>
      <w:r w:rsidRPr="00DE17B0">
        <w:rPr>
          <w:rFonts w:ascii="Times New Roman" w:hAnsi="Times New Roman"/>
          <w:color w:val="000000" w:themeColor="text1"/>
        </w:rPr>
        <w:t>Межов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, Ю. И. </w:t>
      </w:r>
      <w:proofErr w:type="spellStart"/>
      <w:r w:rsidRPr="00DE17B0">
        <w:rPr>
          <w:rFonts w:ascii="Times New Roman" w:hAnsi="Times New Roman"/>
          <w:color w:val="000000" w:themeColor="text1"/>
        </w:rPr>
        <w:t>Растова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, С. Н. Бочаров, С. И. </w:t>
      </w:r>
      <w:proofErr w:type="spellStart"/>
      <w:r w:rsidRPr="00DE17B0">
        <w:rPr>
          <w:rFonts w:ascii="Times New Roman" w:hAnsi="Times New Roman"/>
          <w:color w:val="000000" w:themeColor="text1"/>
        </w:rPr>
        <w:t>Межов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; под редакцией И. С. </w:t>
      </w:r>
      <w:proofErr w:type="spellStart"/>
      <w:r w:rsidRPr="00DE17B0">
        <w:rPr>
          <w:rFonts w:ascii="Times New Roman" w:hAnsi="Times New Roman"/>
          <w:color w:val="000000" w:themeColor="text1"/>
        </w:rPr>
        <w:t>Межова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, Ю. И. </w:t>
      </w:r>
      <w:proofErr w:type="spellStart"/>
      <w:r w:rsidRPr="00DE17B0">
        <w:rPr>
          <w:rFonts w:ascii="Times New Roman" w:hAnsi="Times New Roman"/>
          <w:color w:val="000000" w:themeColor="text1"/>
        </w:rPr>
        <w:t>Растовой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. — Новосибирск: Новосибирский государственный технический университет, 2018. — 432 c. — ISBN 978-5-7782-3483-3. — Текст: электронный // Электронно-библиотечная система IPR BOOKS: [сайт]. — URL: http://www.iprbookshop.ru/91717.html </w:t>
      </w:r>
    </w:p>
    <w:p w:rsidR="00DE17B0" w:rsidRPr="00DE17B0" w:rsidRDefault="00DE17B0" w:rsidP="002E230A">
      <w:pPr>
        <w:pStyle w:val="afffc"/>
        <w:numPr>
          <w:ilvl w:val="0"/>
          <w:numId w:val="31"/>
        </w:numPr>
        <w:tabs>
          <w:tab w:val="left" w:pos="851"/>
          <w:tab w:val="left" w:pos="993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proofErr w:type="spellStart"/>
      <w:r w:rsidRPr="00DE17B0">
        <w:rPr>
          <w:rFonts w:ascii="Times New Roman" w:hAnsi="Times New Roman"/>
          <w:color w:val="000000" w:themeColor="text1"/>
        </w:rPr>
        <w:t>Гохштанд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 А.Д. Оценка и оптимизация инвестиционной деятельности [Электронный ресурс]: рабочий учебник / </w:t>
      </w:r>
      <w:proofErr w:type="spellStart"/>
      <w:r w:rsidRPr="00DE17B0">
        <w:rPr>
          <w:rFonts w:ascii="Times New Roman" w:hAnsi="Times New Roman"/>
          <w:color w:val="000000" w:themeColor="text1"/>
        </w:rPr>
        <w:t>Гохштанд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 А.Д. - 2022. - http://library.roweb.online</w:t>
      </w:r>
    </w:p>
    <w:p w:rsidR="00DE17B0" w:rsidRPr="00DE17B0" w:rsidRDefault="00DE17B0" w:rsidP="002E230A">
      <w:pPr>
        <w:pStyle w:val="afffc"/>
        <w:numPr>
          <w:ilvl w:val="0"/>
          <w:numId w:val="31"/>
        </w:numPr>
        <w:tabs>
          <w:tab w:val="left" w:pos="851"/>
          <w:tab w:val="left" w:pos="993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proofErr w:type="spellStart"/>
      <w:r w:rsidRPr="00DE17B0">
        <w:rPr>
          <w:rFonts w:ascii="Times New Roman" w:hAnsi="Times New Roman"/>
          <w:color w:val="000000" w:themeColor="text1"/>
        </w:rPr>
        <w:t>Гохштанд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 А.Д. Методы и технологии инвестиционного анализа [Электронный ресурс]: рабочий учебник / </w:t>
      </w:r>
      <w:proofErr w:type="spellStart"/>
      <w:r w:rsidRPr="00DE17B0">
        <w:rPr>
          <w:rFonts w:ascii="Times New Roman" w:hAnsi="Times New Roman"/>
          <w:color w:val="000000" w:themeColor="text1"/>
        </w:rPr>
        <w:t>Гохштанд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 А.Д. - 2022. - http://library.roweb.online</w:t>
      </w:r>
    </w:p>
    <w:p w:rsidR="002D6928" w:rsidRPr="00DE17B0" w:rsidRDefault="00DE17B0" w:rsidP="002E230A">
      <w:pPr>
        <w:pStyle w:val="afffc"/>
        <w:numPr>
          <w:ilvl w:val="0"/>
          <w:numId w:val="31"/>
        </w:numPr>
        <w:tabs>
          <w:tab w:val="left" w:pos="851"/>
          <w:tab w:val="left" w:pos="993"/>
          <w:tab w:val="left" w:pos="108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proofErr w:type="spellStart"/>
      <w:r w:rsidRPr="00DE17B0">
        <w:rPr>
          <w:rFonts w:ascii="Times New Roman" w:hAnsi="Times New Roman"/>
          <w:color w:val="000000" w:themeColor="text1"/>
        </w:rPr>
        <w:t>Гохштанд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 А.Д. Инвестиционные модели и риски [Электронный ресурс]: рабочий учебник / </w:t>
      </w:r>
      <w:proofErr w:type="spellStart"/>
      <w:r w:rsidRPr="00DE17B0">
        <w:rPr>
          <w:rFonts w:ascii="Times New Roman" w:hAnsi="Times New Roman"/>
          <w:color w:val="000000" w:themeColor="text1"/>
        </w:rPr>
        <w:t>Гохштанд</w:t>
      </w:r>
      <w:proofErr w:type="spellEnd"/>
      <w:r w:rsidRPr="00DE17B0">
        <w:rPr>
          <w:rFonts w:ascii="Times New Roman" w:hAnsi="Times New Roman"/>
          <w:color w:val="000000" w:themeColor="text1"/>
        </w:rPr>
        <w:t xml:space="preserve"> А.Д. - 2022. - </w:t>
      </w:r>
      <w:hyperlink r:id="rId46" w:history="1">
        <w:r w:rsidRPr="00DE17B0">
          <w:rPr>
            <w:rStyle w:val="ab"/>
            <w:rFonts w:ascii="Times New Roman" w:hAnsi="Times New Roman"/>
          </w:rPr>
          <w:t>http://library.roweb.online</w:t>
        </w:r>
      </w:hyperlink>
    </w:p>
    <w:p w:rsidR="00DE17B0" w:rsidRPr="00637460" w:rsidRDefault="00DE17B0" w:rsidP="002E230A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2D6928" w:rsidRPr="00637460" w:rsidRDefault="002D6928" w:rsidP="002E230A">
      <w:pPr>
        <w:widowControl/>
        <w:tabs>
          <w:tab w:val="left" w:pos="851"/>
          <w:tab w:val="left" w:pos="993"/>
          <w:tab w:val="left" w:pos="1080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2D6928" w:rsidRPr="00637460" w:rsidRDefault="002D6928" w:rsidP="002E230A">
      <w:pPr>
        <w:pStyle w:val="afffc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Таскаева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Н. Н. Инвестиционный анализ: курс лекций / Н. Н. </w:t>
      </w:r>
      <w:proofErr w:type="spellStart"/>
      <w:r w:rsidRPr="00637460">
        <w:rPr>
          <w:rFonts w:ascii="Times New Roman" w:hAnsi="Times New Roman"/>
          <w:color w:val="000000" w:themeColor="text1"/>
        </w:rPr>
        <w:t>Таскаева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Т. Н. Кисель. — Москва: Московский государственный строительный университет, Ай Пи Эр Медиа, ЭБС АСВ, 2016. — 100 c. — ISBN 978-5-7264-1261-0. — Текст: электронный // Электронно-библиотечная система IPR BOOKS: [сайт]. — URL: http://www.iprbookshop.ru/46047.html </w:t>
      </w:r>
    </w:p>
    <w:p w:rsidR="002D6928" w:rsidRPr="00DE17B0" w:rsidRDefault="002D6928" w:rsidP="002E230A">
      <w:pPr>
        <w:pStyle w:val="afffc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DE17B0">
        <w:rPr>
          <w:rFonts w:ascii="Times New Roman" w:hAnsi="Times New Roman"/>
          <w:color w:val="000000" w:themeColor="text1"/>
        </w:rPr>
        <w:t>Склярова Ю.М. Иностранные инвестиции [Электронный ресурс]: учебное пособие / Ю.М. Склярова, И.Ю. Скляров. — Электрон. текстовые данные. — Ставрополь: Ставропольский государственный аграрный университет, 2016. — 156 c. — 2227-8397. — Режим доступа: http://www.iprbookshop.ru/76029</w:t>
      </w:r>
    </w:p>
    <w:p w:rsidR="002D6928" w:rsidRPr="00DE17B0" w:rsidRDefault="002D6928" w:rsidP="002E230A">
      <w:pPr>
        <w:widowControl/>
        <w:tabs>
          <w:tab w:val="left" w:pos="851"/>
          <w:tab w:val="left" w:pos="993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</w:p>
    <w:p w:rsidR="002D6928" w:rsidRPr="00637460" w:rsidRDefault="00BA006D" w:rsidP="002E230A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2D6928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2D6928" w:rsidRPr="00637460" w:rsidRDefault="002D6928" w:rsidP="002E230A">
      <w:pPr>
        <w:widowControl/>
        <w:tabs>
          <w:tab w:val="left" w:pos="851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47" w:history="1">
        <w:r w:rsidRPr="00637460">
          <w:rPr>
            <w:rStyle w:val="ab"/>
            <w:bCs/>
            <w:color w:val="000000" w:themeColor="text1"/>
            <w:sz w:val="20"/>
          </w:rPr>
          <w:t>http://investment-analysis.ru/investment-analysis.html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48" w:history="1">
        <w:r w:rsidRPr="00637460">
          <w:rPr>
            <w:rStyle w:val="ab"/>
            <w:bCs/>
            <w:color w:val="000000" w:themeColor="text1"/>
            <w:sz w:val="20"/>
          </w:rPr>
          <w:t>https://www.cfin.ru/finanalysis/invest/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49" w:history="1">
        <w:r w:rsidRPr="00637460">
          <w:rPr>
            <w:rStyle w:val="ab"/>
            <w:bCs/>
            <w:color w:val="000000" w:themeColor="text1"/>
            <w:sz w:val="20"/>
          </w:rPr>
          <w:t>https://finzz.ru/investment-analysis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4. </w:t>
      </w:r>
      <w:hyperlink r:id="rId50" w:history="1">
        <w:r w:rsidRPr="00637460">
          <w:rPr>
            <w:rStyle w:val="ab"/>
            <w:bCs/>
            <w:color w:val="000000" w:themeColor="text1"/>
            <w:sz w:val="20"/>
          </w:rPr>
          <w:t>https://www.fd.ru/articles/159428-investitsionnyy-analiz-kak-provesti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5. </w:t>
      </w:r>
      <w:hyperlink r:id="rId51" w:history="1">
        <w:r w:rsidRPr="00637460">
          <w:rPr>
            <w:rStyle w:val="ab"/>
            <w:bCs/>
            <w:color w:val="000000" w:themeColor="text1"/>
            <w:sz w:val="20"/>
          </w:rPr>
          <w:t>http://ecsocman.hse.ru/iprog/text/16217103/16217047.html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6. </w:t>
      </w:r>
      <w:hyperlink r:id="rId52" w:history="1">
        <w:r w:rsidRPr="00637460">
          <w:rPr>
            <w:rStyle w:val="ab"/>
            <w:bCs/>
            <w:color w:val="000000" w:themeColor="text1"/>
            <w:sz w:val="20"/>
          </w:rPr>
          <w:t>https://afdanalyse.ru/publ/investicionnyj_analiz/teorija/investicionnyj_analiz_proekta_s_primeneniem_pokazatelej_realnykh_opcionov/27-1-0-264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7. </w:t>
      </w:r>
      <w:hyperlink r:id="rId53" w:history="1">
        <w:r w:rsidRPr="00637460">
          <w:rPr>
            <w:rStyle w:val="ab"/>
            <w:bCs/>
            <w:color w:val="000000" w:themeColor="text1"/>
            <w:sz w:val="20"/>
          </w:rPr>
          <w:t>http://projectimo.ru/ocenka-ehffektivnosti/investicionnyj-analiz.html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8. </w:t>
      </w:r>
      <w:hyperlink r:id="rId54" w:history="1">
        <w:r w:rsidRPr="00637460">
          <w:rPr>
            <w:rStyle w:val="ab"/>
            <w:bCs/>
            <w:color w:val="000000" w:themeColor="text1"/>
            <w:sz w:val="20"/>
          </w:rPr>
          <w:t>https://www.fin-izdat.ru/journal/rubriks.php?id=301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9. </w:t>
      </w:r>
      <w:hyperlink r:id="rId55" w:history="1">
        <w:r w:rsidRPr="00637460">
          <w:rPr>
            <w:rStyle w:val="ab"/>
            <w:bCs/>
            <w:color w:val="000000" w:themeColor="text1"/>
            <w:sz w:val="20"/>
          </w:rPr>
          <w:t>http://www.esm-invest.com/ru</w:t>
        </w:r>
      </w:hyperlink>
    </w:p>
    <w:p w:rsidR="002D6928" w:rsidRPr="00637460" w:rsidRDefault="002D6928" w:rsidP="002D6928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10. </w:t>
      </w:r>
      <w:hyperlink r:id="rId56" w:history="1">
        <w:r w:rsidRPr="00637460">
          <w:rPr>
            <w:rStyle w:val="ab"/>
            <w:bCs/>
            <w:color w:val="000000" w:themeColor="text1"/>
            <w:sz w:val="20"/>
          </w:rPr>
          <w:t>https://expert.ru/</w:t>
        </w:r>
      </w:hyperlink>
    </w:p>
    <w:p w:rsidR="002D6928" w:rsidRPr="00637460" w:rsidRDefault="002D6928" w:rsidP="002D6928">
      <w:pPr>
        <w:widowControl/>
        <w:snapToGrid/>
        <w:spacing w:before="0" w:after="0"/>
        <w:rPr>
          <w:color w:val="000000" w:themeColor="text1"/>
          <w:szCs w:val="24"/>
        </w:rPr>
      </w:pPr>
    </w:p>
    <w:p w:rsidR="00157B2E" w:rsidRDefault="00BA006D" w:rsidP="00157B2E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157B2E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157B2E" w:rsidRDefault="00157B2E" w:rsidP="00157B2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E1542D" w:rsidRDefault="00E1542D" w:rsidP="00157B2E">
      <w:pPr>
        <w:spacing w:before="0" w:after="0"/>
        <w:ind w:firstLine="709"/>
        <w:jc w:val="both"/>
        <w:rPr>
          <w:sz w:val="20"/>
        </w:rPr>
      </w:pPr>
      <w:r w:rsidRPr="00E1542D">
        <w:rPr>
          <w:sz w:val="20"/>
        </w:rPr>
        <w:lastRenderedPageBreak/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157B2E" w:rsidRDefault="00157B2E" w:rsidP="00157B2E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2D6928" w:rsidRPr="00637460" w:rsidRDefault="00157B2E" w:rsidP="00157B2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2D6928" w:rsidRPr="00637460" w:rsidRDefault="002D6928" w:rsidP="002D692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2D6928" w:rsidRPr="00637460" w:rsidRDefault="002D6928" w:rsidP="002D692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2D6928" w:rsidRPr="00637460" w:rsidRDefault="002D6928" w:rsidP="002D692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2D6928" w:rsidRPr="00637460" w:rsidRDefault="002D6928" w:rsidP="002D692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2D6928" w:rsidRPr="00637460" w:rsidRDefault="00A158C9" w:rsidP="002D6928">
      <w:pPr>
        <w:spacing w:before="0" w:after="0"/>
        <w:ind w:firstLine="709"/>
        <w:rPr>
          <w:sz w:val="20"/>
          <w:lang w:val="en-US"/>
        </w:rPr>
      </w:pPr>
      <w:hyperlink r:id="rId57" w:history="1">
        <w:r w:rsidR="002D6928" w:rsidRPr="00637460">
          <w:rPr>
            <w:sz w:val="20"/>
            <w:lang w:val="en-US"/>
          </w:rPr>
          <w:t>http://qsp.su/tools/onlinehelp/about_license_gpl_russian.html</w:t>
        </w:r>
      </w:hyperlink>
      <w:r w:rsidR="002D6928" w:rsidRPr="00637460">
        <w:rPr>
          <w:sz w:val="20"/>
          <w:lang w:val="en-US"/>
        </w:rPr>
        <w:t xml:space="preserve"> 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2D6928" w:rsidRPr="00637460" w:rsidRDefault="00A158C9" w:rsidP="002D6928">
      <w:pPr>
        <w:spacing w:before="0" w:after="0"/>
        <w:ind w:firstLine="709"/>
        <w:rPr>
          <w:sz w:val="20"/>
        </w:rPr>
      </w:pPr>
      <w:hyperlink r:id="rId58" w:history="1">
        <w:r w:rsidR="002D6928" w:rsidRPr="00637460">
          <w:rPr>
            <w:sz w:val="20"/>
          </w:rPr>
          <w:t>http://qsp.su/tools/onlinehelp/about_license_gpl_russian.html</w:t>
        </w:r>
      </w:hyperlink>
    </w:p>
    <w:p w:rsidR="002D6928" w:rsidRPr="00637460" w:rsidRDefault="002D6928" w:rsidP="002D692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2D6928" w:rsidRPr="00637460" w:rsidRDefault="00A158C9" w:rsidP="002D6928">
      <w:pPr>
        <w:spacing w:before="0" w:after="0"/>
        <w:ind w:firstLine="709"/>
        <w:rPr>
          <w:sz w:val="20"/>
          <w:lang w:val="en-US"/>
        </w:rPr>
      </w:pPr>
      <w:hyperlink r:id="rId59" w:history="1">
        <w:r w:rsidR="002D6928" w:rsidRPr="00637460">
          <w:rPr>
            <w:sz w:val="20"/>
            <w:lang w:val="en-US"/>
          </w:rPr>
          <w:t>http://qsp.su/tools/onlinehelp/about_license_gpl_russian.html</w:t>
        </w:r>
      </w:hyperlink>
      <w:r w:rsidR="002D6928" w:rsidRPr="00637460">
        <w:rPr>
          <w:sz w:val="20"/>
          <w:lang w:val="en-US"/>
        </w:rPr>
        <w:t xml:space="preserve"> </w:t>
      </w:r>
    </w:p>
    <w:p w:rsidR="002D6928" w:rsidRPr="00637460" w:rsidRDefault="002D6928" w:rsidP="002D692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2D6928" w:rsidRPr="00637460" w:rsidRDefault="00A158C9" w:rsidP="002D6928">
      <w:pPr>
        <w:spacing w:before="0" w:after="0"/>
        <w:ind w:firstLine="709"/>
        <w:rPr>
          <w:sz w:val="20"/>
          <w:lang w:val="en-US"/>
        </w:rPr>
      </w:pPr>
      <w:hyperlink r:id="rId60" w:history="1">
        <w:r w:rsidR="002D6928" w:rsidRPr="00637460">
          <w:rPr>
            <w:sz w:val="20"/>
            <w:lang w:val="en-US"/>
          </w:rPr>
          <w:t>http://qsp.su/tools/onlinehelp/about_license_gpl_russian.html</w:t>
        </w:r>
      </w:hyperlink>
    </w:p>
    <w:p w:rsidR="002D6928" w:rsidRPr="00637460" w:rsidRDefault="002D6928" w:rsidP="002D692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2D6928" w:rsidRPr="00637460" w:rsidRDefault="00A158C9" w:rsidP="002D6928">
      <w:pPr>
        <w:spacing w:before="0" w:after="0"/>
        <w:ind w:firstLine="709"/>
        <w:rPr>
          <w:sz w:val="20"/>
          <w:lang w:val="en-US"/>
        </w:rPr>
      </w:pPr>
      <w:hyperlink r:id="rId61" w:history="1">
        <w:r w:rsidR="002D6928" w:rsidRPr="00637460">
          <w:rPr>
            <w:sz w:val="20"/>
            <w:lang w:val="en-US"/>
          </w:rPr>
          <w:t>http://qsp.su/tools/onlinehelp/about_license_gpl_russian.html</w:t>
        </w:r>
      </w:hyperlink>
    </w:p>
    <w:p w:rsidR="002D6928" w:rsidRPr="00637460" w:rsidRDefault="002D6928" w:rsidP="002D692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2D6928" w:rsidRPr="00637460" w:rsidRDefault="002D6928" w:rsidP="002D692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62" w:history="1">
        <w:r w:rsidRPr="00637460">
          <w:rPr>
            <w:rStyle w:val="ab"/>
            <w:sz w:val="20"/>
          </w:rPr>
          <w:t>http://www.org-rsa.ru/</w:t>
        </w:r>
      </w:hyperlink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63" w:history="1">
        <w:r w:rsidRPr="00637460">
          <w:rPr>
            <w:rStyle w:val="ab"/>
            <w:sz w:val="20"/>
          </w:rPr>
          <w:t>https://arb.ru/</w:t>
        </w:r>
      </w:hyperlink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64" w:history="1">
        <w:r w:rsidRPr="00637460">
          <w:rPr>
            <w:rStyle w:val="ab"/>
            <w:sz w:val="20"/>
          </w:rPr>
          <w:t>http://sf-rf.ru/</w:t>
        </w:r>
      </w:hyperlink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6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2D6928" w:rsidRPr="00637460" w:rsidRDefault="002D6928" w:rsidP="002D692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66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2D6928" w:rsidRPr="00637460" w:rsidRDefault="002D6928" w:rsidP="002D692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8D50F9" w:rsidRPr="008D50F9" w:rsidRDefault="008D50F9" w:rsidP="008D50F9">
      <w:pPr>
        <w:spacing w:before="0" w:after="0"/>
        <w:rPr>
          <w:sz w:val="20"/>
        </w:rPr>
      </w:pPr>
      <w:r w:rsidRPr="008D50F9">
        <w:rPr>
          <w:sz w:val="20"/>
        </w:rPr>
        <w:t xml:space="preserve">Справочно-правовая система «Гарант»; </w:t>
      </w:r>
    </w:p>
    <w:p w:rsidR="006564D2" w:rsidRDefault="008D50F9" w:rsidP="008D50F9">
      <w:pPr>
        <w:spacing w:before="0" w:after="0"/>
      </w:pPr>
      <w:r w:rsidRPr="008D50F9">
        <w:rPr>
          <w:sz w:val="20"/>
        </w:rPr>
        <w:t>Справочно-правовая система «Консультант Плюс».</w:t>
      </w:r>
    </w:p>
    <w:sectPr w:rsidR="006564D2" w:rsidSect="002D692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145D7478"/>
    <w:multiLevelType w:val="multilevel"/>
    <w:tmpl w:val="145D7478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8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065977"/>
    <w:multiLevelType w:val="multilevel"/>
    <w:tmpl w:val="23065977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969615A"/>
    <w:multiLevelType w:val="multilevel"/>
    <w:tmpl w:val="2969615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D4E5034"/>
    <w:multiLevelType w:val="multilevel"/>
    <w:tmpl w:val="2D4E5034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B59FC"/>
    <w:multiLevelType w:val="multilevel"/>
    <w:tmpl w:val="2FBB59F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40A22CF"/>
    <w:multiLevelType w:val="multilevel"/>
    <w:tmpl w:val="340A22C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C070F5D"/>
    <w:multiLevelType w:val="multilevel"/>
    <w:tmpl w:val="3C070F5D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ECC4AD6"/>
    <w:multiLevelType w:val="multilevel"/>
    <w:tmpl w:val="3ECC4A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FE918C5"/>
    <w:multiLevelType w:val="multilevel"/>
    <w:tmpl w:val="3FE918C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1568AD"/>
    <w:multiLevelType w:val="multilevel"/>
    <w:tmpl w:val="451568A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2" w15:restartNumberingAfterBreak="0">
    <w:nsid w:val="527F0A2F"/>
    <w:multiLevelType w:val="hybridMultilevel"/>
    <w:tmpl w:val="A06AA6C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2915629"/>
    <w:multiLevelType w:val="multilevel"/>
    <w:tmpl w:val="529156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0A67E0E"/>
    <w:multiLevelType w:val="multilevel"/>
    <w:tmpl w:val="60A67E0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803037F"/>
    <w:multiLevelType w:val="multilevel"/>
    <w:tmpl w:val="6D9673AE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C357C34"/>
    <w:multiLevelType w:val="multilevel"/>
    <w:tmpl w:val="6C357C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3AD041B"/>
    <w:multiLevelType w:val="multilevel"/>
    <w:tmpl w:val="73AD041B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7ED45D70"/>
    <w:multiLevelType w:val="multilevel"/>
    <w:tmpl w:val="7ED45D70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7"/>
  </w:num>
  <w:num w:numId="3">
    <w:abstractNumId w:val="6"/>
  </w:num>
  <w:num w:numId="4">
    <w:abstractNumId w:val="21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9"/>
  </w:num>
  <w:num w:numId="10">
    <w:abstractNumId w:val="28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5"/>
  </w:num>
  <w:num w:numId="14">
    <w:abstractNumId w:val="13"/>
  </w:num>
  <w:num w:numId="15">
    <w:abstractNumId w:val="23"/>
  </w:num>
  <w:num w:numId="16">
    <w:abstractNumId w:val="24"/>
  </w:num>
  <w:num w:numId="17">
    <w:abstractNumId w:val="20"/>
  </w:num>
  <w:num w:numId="18">
    <w:abstractNumId w:val="7"/>
  </w:num>
  <w:num w:numId="19">
    <w:abstractNumId w:val="17"/>
  </w:num>
  <w:num w:numId="20">
    <w:abstractNumId w:val="29"/>
  </w:num>
  <w:num w:numId="21">
    <w:abstractNumId w:val="16"/>
  </w:num>
  <w:num w:numId="22">
    <w:abstractNumId w:val="30"/>
  </w:num>
  <w:num w:numId="23">
    <w:abstractNumId w:val="18"/>
  </w:num>
  <w:num w:numId="24">
    <w:abstractNumId w:val="14"/>
  </w:num>
  <w:num w:numId="25">
    <w:abstractNumId w:val="25"/>
  </w:num>
  <w:num w:numId="26">
    <w:abstractNumId w:val="11"/>
  </w:num>
  <w:num w:numId="27">
    <w:abstractNumId w:val="26"/>
  </w:num>
  <w:num w:numId="28">
    <w:abstractNumId w:val="12"/>
  </w:num>
  <w:num w:numId="29">
    <w:abstractNumId w:val="10"/>
  </w:num>
  <w:num w:numId="30">
    <w:abstractNumId w:val="19"/>
  </w:num>
  <w:num w:numId="31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D6928"/>
    <w:rsid w:val="00015934"/>
    <w:rsid w:val="00084B91"/>
    <w:rsid w:val="00084EA5"/>
    <w:rsid w:val="000B54EE"/>
    <w:rsid w:val="000C65E8"/>
    <w:rsid w:val="00157B2E"/>
    <w:rsid w:val="001B7A36"/>
    <w:rsid w:val="00244478"/>
    <w:rsid w:val="002D6928"/>
    <w:rsid w:val="002E230A"/>
    <w:rsid w:val="002F37D1"/>
    <w:rsid w:val="003328B9"/>
    <w:rsid w:val="003431BE"/>
    <w:rsid w:val="003C1FA3"/>
    <w:rsid w:val="005B31CE"/>
    <w:rsid w:val="005D2178"/>
    <w:rsid w:val="00626F4D"/>
    <w:rsid w:val="006564D2"/>
    <w:rsid w:val="0065717A"/>
    <w:rsid w:val="00674E04"/>
    <w:rsid w:val="00683FE5"/>
    <w:rsid w:val="007C130E"/>
    <w:rsid w:val="007C41B4"/>
    <w:rsid w:val="007E4AFF"/>
    <w:rsid w:val="00831313"/>
    <w:rsid w:val="00877674"/>
    <w:rsid w:val="008D50F9"/>
    <w:rsid w:val="009023B7"/>
    <w:rsid w:val="00952061"/>
    <w:rsid w:val="00A158C9"/>
    <w:rsid w:val="00A15B81"/>
    <w:rsid w:val="00A60DF2"/>
    <w:rsid w:val="00A82094"/>
    <w:rsid w:val="00A93348"/>
    <w:rsid w:val="00B75AEB"/>
    <w:rsid w:val="00B9490B"/>
    <w:rsid w:val="00BA006D"/>
    <w:rsid w:val="00BF2D3F"/>
    <w:rsid w:val="00C54611"/>
    <w:rsid w:val="00C66DB4"/>
    <w:rsid w:val="00C76F84"/>
    <w:rsid w:val="00CB043F"/>
    <w:rsid w:val="00D51CCC"/>
    <w:rsid w:val="00DB5875"/>
    <w:rsid w:val="00DC7EED"/>
    <w:rsid w:val="00DE17B0"/>
    <w:rsid w:val="00E1542D"/>
    <w:rsid w:val="00E43503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480C9"/>
  <w15:docId w15:val="{1CE7F04D-4462-487C-8F67-F86CAFD3F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D6928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2D692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2D6928"/>
    <w:pPr>
      <w:outlineLvl w:val="1"/>
    </w:pPr>
  </w:style>
  <w:style w:type="paragraph" w:styleId="30">
    <w:name w:val="heading 3"/>
    <w:basedOn w:val="a2"/>
    <w:next w:val="a2"/>
    <w:link w:val="32"/>
    <w:qFormat/>
    <w:rsid w:val="002D692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2D6928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2D692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2D692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2D692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2D692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2D692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2D6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2D69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2D692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2D692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2D692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2D692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2D692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2D6928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2D6928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2D6928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2D6928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2D6928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2D6928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2D6928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2D6928"/>
    <w:rPr>
      <w:rFonts w:cs="Times New Roman"/>
    </w:rPr>
  </w:style>
  <w:style w:type="character" w:styleId="aa">
    <w:name w:val="Emphasis"/>
    <w:basedOn w:val="a3"/>
    <w:uiPriority w:val="99"/>
    <w:qFormat/>
    <w:rsid w:val="002D6928"/>
    <w:rPr>
      <w:rFonts w:cs="Times New Roman"/>
      <w:i/>
    </w:rPr>
  </w:style>
  <w:style w:type="character" w:styleId="ab">
    <w:name w:val="Hyperlink"/>
    <w:basedOn w:val="a3"/>
    <w:qFormat/>
    <w:rsid w:val="002D6928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2D6928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2D6928"/>
    <w:rPr>
      <w:rFonts w:cs="Times New Roman"/>
    </w:rPr>
  </w:style>
  <w:style w:type="character" w:styleId="ad">
    <w:name w:val="line number"/>
    <w:basedOn w:val="a3"/>
    <w:uiPriority w:val="99"/>
    <w:qFormat/>
    <w:rsid w:val="002D6928"/>
    <w:rPr>
      <w:rFonts w:cs="Times New Roman"/>
    </w:rPr>
  </w:style>
  <w:style w:type="character" w:styleId="HTML2">
    <w:name w:val="HTML Definition"/>
    <w:basedOn w:val="a3"/>
    <w:uiPriority w:val="99"/>
    <w:qFormat/>
    <w:rsid w:val="002D6928"/>
    <w:rPr>
      <w:rFonts w:cs="Times New Roman"/>
      <w:i/>
    </w:rPr>
  </w:style>
  <w:style w:type="character" w:styleId="HTML3">
    <w:name w:val="HTML Variable"/>
    <w:basedOn w:val="a3"/>
    <w:uiPriority w:val="99"/>
    <w:qFormat/>
    <w:rsid w:val="002D6928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2D6928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2D6928"/>
    <w:rPr>
      <w:rFonts w:cs="Times New Roman"/>
      <w:b/>
    </w:rPr>
  </w:style>
  <w:style w:type="character" w:styleId="HTML5">
    <w:name w:val="HTML Cite"/>
    <w:basedOn w:val="a3"/>
    <w:uiPriority w:val="99"/>
    <w:qFormat/>
    <w:rsid w:val="002D6928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2D6928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2D6928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2D6928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2D6928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2D6928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2D6928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2D692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2D692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2D69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2D6928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2D6928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2D69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2D6928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2D6928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2D6928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2D6928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2D692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2D6928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2D6928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2D6928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2D6928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2D6928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2D6928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2D6928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2D6928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2D6928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2D692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2D6928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2D6928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2D6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2D6928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2D6928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2D6928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2D6928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2D6928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2D6928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2D6928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2D6928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2D6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2D6928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2D692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2D6928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2D6928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2D6928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2D6928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2D6928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2D6928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2D69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2D692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2D6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2D6928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2D6928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2D6928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2D6928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2D6928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2D692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2D692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2D6928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2D6928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2D6928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2D6928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2D6928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2D6928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2D69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2D69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2D692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2D6928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2D6928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2D6928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2D6928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2D6928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2D6928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2D69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2D69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2D69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2D6928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2D692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2D6928"/>
    <w:rPr>
      <w:rFonts w:cs="Times New Roman"/>
    </w:rPr>
  </w:style>
  <w:style w:type="character" w:customStyle="1" w:styleId="spelle">
    <w:name w:val="spelle"/>
    <w:uiPriority w:val="99"/>
    <w:qFormat/>
    <w:rsid w:val="002D6928"/>
  </w:style>
  <w:style w:type="character" w:customStyle="1" w:styleId="FootnoteTextChar3">
    <w:name w:val="Footnote Text Char3"/>
    <w:uiPriority w:val="99"/>
    <w:qFormat/>
    <w:locked/>
    <w:rsid w:val="002D6928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2D69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2D6928"/>
  </w:style>
  <w:style w:type="character" w:customStyle="1" w:styleId="FootnoteTextChar">
    <w:name w:val="Footnote Text Char"/>
    <w:basedOn w:val="a3"/>
    <w:uiPriority w:val="99"/>
    <w:qFormat/>
    <w:locked/>
    <w:rsid w:val="002D6928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2D692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2D6928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2D6928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2D6928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2D6928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2D6928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2D6928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2D692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2D6928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2D6928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2D6928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2D6928"/>
  </w:style>
  <w:style w:type="character" w:customStyle="1" w:styleId="DocumentMapChar">
    <w:name w:val="Document Map Char"/>
    <w:basedOn w:val="a3"/>
    <w:uiPriority w:val="99"/>
    <w:qFormat/>
    <w:locked/>
    <w:rsid w:val="002D6928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2D6928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2D6928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2D6928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2D6928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2D6928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2D6928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2D692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2D6928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2D6928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2D6928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2D6928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2D6928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2D6928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2D6928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2D6928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2D6928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2D6928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2D6928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2D6928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2D6928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2D6928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2D6928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2D6928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2D6928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2D692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2D69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2D6928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2D6928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2D6928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2D6928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2D692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2D6928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2D6928"/>
    <w:rPr>
      <w:rFonts w:cs="Times New Roman"/>
    </w:rPr>
  </w:style>
  <w:style w:type="paragraph" w:customStyle="1" w:styleId="ConsPlusNonformat">
    <w:name w:val="ConsPlusNonformat"/>
    <w:uiPriority w:val="99"/>
    <w:qFormat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2D6928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2D6928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2D692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2D6928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2D6928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2D6928"/>
  </w:style>
  <w:style w:type="character" w:customStyle="1" w:styleId="110">
    <w:name w:val="Заголовок 1 Знак1"/>
    <w:uiPriority w:val="99"/>
    <w:qFormat/>
    <w:locked/>
    <w:rsid w:val="002D6928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2D6928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2D6928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2D6928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2D6928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2D6928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2D6928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2D6928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2D6928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2D6928"/>
  </w:style>
  <w:style w:type="paragraph" w:customStyle="1" w:styleId="Style16">
    <w:name w:val="Style16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2D6928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2D6928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2D692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2D6928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2D6928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2D6928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2D69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2D6928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2D6928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2D6928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2D6928"/>
    <w:rPr>
      <w:sz w:val="24"/>
    </w:rPr>
  </w:style>
  <w:style w:type="character" w:customStyle="1" w:styleId="trb12">
    <w:name w:val="trb12"/>
    <w:basedOn w:val="a3"/>
    <w:uiPriority w:val="99"/>
    <w:qFormat/>
    <w:rsid w:val="002D6928"/>
    <w:rPr>
      <w:rFonts w:cs="Times New Roman"/>
    </w:rPr>
  </w:style>
  <w:style w:type="character" w:customStyle="1" w:styleId="tbln12">
    <w:name w:val="tbln12"/>
    <w:basedOn w:val="a3"/>
    <w:uiPriority w:val="99"/>
    <w:qFormat/>
    <w:rsid w:val="002D6928"/>
    <w:rPr>
      <w:rFonts w:cs="Times New Roman"/>
    </w:rPr>
  </w:style>
  <w:style w:type="character" w:customStyle="1" w:styleId="tbb12">
    <w:name w:val="tbb12"/>
    <w:basedOn w:val="a3"/>
    <w:uiPriority w:val="99"/>
    <w:qFormat/>
    <w:rsid w:val="002D6928"/>
    <w:rPr>
      <w:rFonts w:cs="Times New Roman"/>
    </w:rPr>
  </w:style>
  <w:style w:type="paragraph" w:customStyle="1" w:styleId="Style9">
    <w:name w:val="Style9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2D6928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2D6928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2D6928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2D692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2D692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2D692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2D692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2D6928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2D6928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2D6928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2D692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2D6928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2D6928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2D69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2D692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2D6928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2D6928"/>
    <w:rPr>
      <w:rFonts w:cs="Times New Roman"/>
    </w:rPr>
  </w:style>
  <w:style w:type="character" w:customStyle="1" w:styleId="161">
    <w:name w:val="Знак Знак16"/>
    <w:uiPriority w:val="99"/>
    <w:qFormat/>
    <w:locked/>
    <w:rsid w:val="002D6928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2D6928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2D6928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2D6928"/>
    <w:rPr>
      <w:sz w:val="16"/>
    </w:rPr>
  </w:style>
  <w:style w:type="paragraph" w:customStyle="1" w:styleId="affff2">
    <w:name w:val="a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2D6928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2D6928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2D6928"/>
  </w:style>
  <w:style w:type="character" w:customStyle="1" w:styleId="apple-style-span">
    <w:name w:val="apple-style-span"/>
    <w:uiPriority w:val="99"/>
    <w:qFormat/>
    <w:rsid w:val="002D6928"/>
  </w:style>
  <w:style w:type="character" w:customStyle="1" w:styleId="orange">
    <w:name w:val="orange"/>
    <w:uiPriority w:val="99"/>
    <w:qFormat/>
    <w:rsid w:val="002D6928"/>
  </w:style>
  <w:style w:type="character" w:customStyle="1" w:styleId="gray">
    <w:name w:val="gray"/>
    <w:uiPriority w:val="99"/>
    <w:qFormat/>
    <w:rsid w:val="002D6928"/>
  </w:style>
  <w:style w:type="paragraph" w:customStyle="1" w:styleId="1KGK9">
    <w:name w:val="1KG=K9"/>
    <w:uiPriority w:val="99"/>
    <w:qFormat/>
    <w:rsid w:val="002D692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2D6928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2D6928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2D6928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2D6928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2D6928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2D6928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2D6928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2D6928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2D6928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2D6928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2D6928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2D6928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2D6928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2D69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2D6928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2D6928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2D6928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2D692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2D6928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2D6928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2D6928"/>
    <w:rPr>
      <w:rFonts w:cs="Times New Roman"/>
    </w:rPr>
  </w:style>
  <w:style w:type="character" w:customStyle="1" w:styleId="ft523">
    <w:name w:val="ft523"/>
    <w:basedOn w:val="a3"/>
    <w:uiPriority w:val="99"/>
    <w:qFormat/>
    <w:rsid w:val="002D6928"/>
    <w:rPr>
      <w:rFonts w:cs="Times New Roman"/>
    </w:rPr>
  </w:style>
  <w:style w:type="character" w:customStyle="1" w:styleId="ft459">
    <w:name w:val="ft459"/>
    <w:basedOn w:val="a3"/>
    <w:uiPriority w:val="99"/>
    <w:qFormat/>
    <w:rsid w:val="002D6928"/>
    <w:rPr>
      <w:rFonts w:cs="Times New Roman"/>
    </w:rPr>
  </w:style>
  <w:style w:type="character" w:customStyle="1" w:styleId="ft553">
    <w:name w:val="ft553"/>
    <w:basedOn w:val="a3"/>
    <w:uiPriority w:val="99"/>
    <w:qFormat/>
    <w:rsid w:val="002D6928"/>
    <w:rPr>
      <w:rFonts w:cs="Times New Roman"/>
    </w:rPr>
  </w:style>
  <w:style w:type="character" w:customStyle="1" w:styleId="ft672">
    <w:name w:val="ft672"/>
    <w:basedOn w:val="a3"/>
    <w:uiPriority w:val="99"/>
    <w:qFormat/>
    <w:rsid w:val="002D6928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2D6928"/>
    <w:rPr>
      <w:rFonts w:cs="Times New Roman"/>
    </w:rPr>
  </w:style>
  <w:style w:type="character" w:customStyle="1" w:styleId="ft224">
    <w:name w:val="ft224"/>
    <w:basedOn w:val="a3"/>
    <w:uiPriority w:val="99"/>
    <w:qFormat/>
    <w:rsid w:val="002D6928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2D6928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2D6928"/>
    <w:rPr>
      <w:sz w:val="16"/>
    </w:rPr>
  </w:style>
  <w:style w:type="paragraph" w:customStyle="1" w:styleId="affffb">
    <w:name w:val="Стиль"/>
    <w:uiPriority w:val="99"/>
    <w:qFormat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2D6928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2D6928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2D6928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2D6928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2D6928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2D6928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2D6928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2D6928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2D6928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2D6928"/>
    <w:rPr>
      <w:rFonts w:cs="Times New Roman"/>
    </w:rPr>
  </w:style>
  <w:style w:type="character" w:customStyle="1" w:styleId="ft1168">
    <w:name w:val="ft1168"/>
    <w:basedOn w:val="a3"/>
    <w:uiPriority w:val="99"/>
    <w:qFormat/>
    <w:rsid w:val="002D6928"/>
    <w:rPr>
      <w:rFonts w:cs="Times New Roman"/>
    </w:rPr>
  </w:style>
  <w:style w:type="character" w:customStyle="1" w:styleId="ft1237">
    <w:name w:val="ft1237"/>
    <w:basedOn w:val="a3"/>
    <w:uiPriority w:val="99"/>
    <w:qFormat/>
    <w:rsid w:val="002D6928"/>
    <w:rPr>
      <w:rFonts w:cs="Times New Roman"/>
    </w:rPr>
  </w:style>
  <w:style w:type="character" w:customStyle="1" w:styleId="ft1245">
    <w:name w:val="ft1245"/>
    <w:basedOn w:val="a3"/>
    <w:uiPriority w:val="99"/>
    <w:qFormat/>
    <w:rsid w:val="002D6928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2D6928"/>
    <w:rPr>
      <w:rFonts w:cs="Times New Roman"/>
    </w:rPr>
  </w:style>
  <w:style w:type="paragraph" w:customStyle="1" w:styleId="2f4">
    <w:name w:val="[О] Загол. 2 ур."/>
    <w:uiPriority w:val="99"/>
    <w:qFormat/>
    <w:rsid w:val="002D6928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2D6928"/>
    <w:rPr>
      <w:rFonts w:cs="Times New Roman"/>
    </w:rPr>
  </w:style>
  <w:style w:type="character" w:customStyle="1" w:styleId="610">
    <w:name w:val="Знак Знак610"/>
    <w:uiPriority w:val="99"/>
    <w:qFormat/>
    <w:locked/>
    <w:rsid w:val="002D6928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2D6928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2D6928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2D6928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2D6928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2D6928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2D6928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2D6928"/>
    <w:rPr>
      <w:rFonts w:cs="Times New Roman"/>
    </w:rPr>
  </w:style>
  <w:style w:type="character" w:customStyle="1" w:styleId="FontStyle33">
    <w:name w:val="Font Style33"/>
    <w:uiPriority w:val="99"/>
    <w:qFormat/>
    <w:rsid w:val="002D6928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2D6928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2D6928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2D6928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2D6928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2D6928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2D6928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2D6928"/>
    <w:rPr>
      <w:rFonts w:cs="Times New Roman"/>
    </w:rPr>
  </w:style>
  <w:style w:type="character" w:customStyle="1" w:styleId="ft3162">
    <w:name w:val="ft3162"/>
    <w:basedOn w:val="a3"/>
    <w:uiPriority w:val="99"/>
    <w:qFormat/>
    <w:rsid w:val="002D6928"/>
    <w:rPr>
      <w:rFonts w:cs="Times New Roman"/>
    </w:rPr>
  </w:style>
  <w:style w:type="character" w:customStyle="1" w:styleId="ft1373">
    <w:name w:val="ft1373"/>
    <w:basedOn w:val="a3"/>
    <w:uiPriority w:val="99"/>
    <w:qFormat/>
    <w:rsid w:val="002D6928"/>
    <w:rPr>
      <w:rFonts w:cs="Times New Roman"/>
    </w:rPr>
  </w:style>
  <w:style w:type="character" w:customStyle="1" w:styleId="ft32">
    <w:name w:val="ft32"/>
    <w:basedOn w:val="a3"/>
    <w:uiPriority w:val="99"/>
    <w:qFormat/>
    <w:rsid w:val="002D6928"/>
    <w:rPr>
      <w:rFonts w:cs="Times New Roman"/>
    </w:rPr>
  </w:style>
  <w:style w:type="character" w:customStyle="1" w:styleId="ft1433">
    <w:name w:val="ft1433"/>
    <w:basedOn w:val="a3"/>
    <w:uiPriority w:val="99"/>
    <w:qFormat/>
    <w:rsid w:val="002D6928"/>
    <w:rPr>
      <w:rFonts w:cs="Times New Roman"/>
    </w:rPr>
  </w:style>
  <w:style w:type="character" w:customStyle="1" w:styleId="ft1481">
    <w:name w:val="ft1481"/>
    <w:basedOn w:val="a3"/>
    <w:uiPriority w:val="99"/>
    <w:qFormat/>
    <w:rsid w:val="002D6928"/>
    <w:rPr>
      <w:rFonts w:cs="Times New Roman"/>
    </w:rPr>
  </w:style>
  <w:style w:type="character" w:customStyle="1" w:styleId="ft1536">
    <w:name w:val="ft1536"/>
    <w:basedOn w:val="a3"/>
    <w:uiPriority w:val="99"/>
    <w:qFormat/>
    <w:rsid w:val="002D6928"/>
    <w:rPr>
      <w:rFonts w:cs="Times New Roman"/>
    </w:rPr>
  </w:style>
  <w:style w:type="character" w:customStyle="1" w:styleId="ft1543">
    <w:name w:val="ft1543"/>
    <w:basedOn w:val="a3"/>
    <w:uiPriority w:val="99"/>
    <w:qFormat/>
    <w:rsid w:val="002D6928"/>
    <w:rPr>
      <w:rFonts w:cs="Times New Roman"/>
    </w:rPr>
  </w:style>
  <w:style w:type="character" w:customStyle="1" w:styleId="ft1">
    <w:name w:val="ft1"/>
    <w:basedOn w:val="a3"/>
    <w:uiPriority w:val="99"/>
    <w:qFormat/>
    <w:rsid w:val="002D6928"/>
    <w:rPr>
      <w:rFonts w:cs="Times New Roman"/>
    </w:rPr>
  </w:style>
  <w:style w:type="character" w:customStyle="1" w:styleId="ft1546">
    <w:name w:val="ft1546"/>
    <w:basedOn w:val="a3"/>
    <w:uiPriority w:val="99"/>
    <w:qFormat/>
    <w:rsid w:val="002D6928"/>
    <w:rPr>
      <w:rFonts w:cs="Times New Roman"/>
    </w:rPr>
  </w:style>
  <w:style w:type="character" w:customStyle="1" w:styleId="ft1550">
    <w:name w:val="ft1550"/>
    <w:basedOn w:val="a3"/>
    <w:uiPriority w:val="99"/>
    <w:qFormat/>
    <w:rsid w:val="002D6928"/>
    <w:rPr>
      <w:rFonts w:cs="Times New Roman"/>
    </w:rPr>
  </w:style>
  <w:style w:type="character" w:customStyle="1" w:styleId="ft1571">
    <w:name w:val="ft1571"/>
    <w:basedOn w:val="a3"/>
    <w:uiPriority w:val="99"/>
    <w:qFormat/>
    <w:rsid w:val="002D6928"/>
    <w:rPr>
      <w:rFonts w:cs="Times New Roman"/>
    </w:rPr>
  </w:style>
  <w:style w:type="character" w:customStyle="1" w:styleId="ft1577">
    <w:name w:val="ft1577"/>
    <w:basedOn w:val="a3"/>
    <w:uiPriority w:val="99"/>
    <w:qFormat/>
    <w:rsid w:val="002D6928"/>
    <w:rPr>
      <w:rFonts w:cs="Times New Roman"/>
    </w:rPr>
  </w:style>
  <w:style w:type="character" w:customStyle="1" w:styleId="ft1583">
    <w:name w:val="ft1583"/>
    <w:basedOn w:val="a3"/>
    <w:uiPriority w:val="99"/>
    <w:qFormat/>
    <w:rsid w:val="002D6928"/>
    <w:rPr>
      <w:rFonts w:cs="Times New Roman"/>
    </w:rPr>
  </w:style>
  <w:style w:type="character" w:customStyle="1" w:styleId="ft1593">
    <w:name w:val="ft1593"/>
    <w:basedOn w:val="a3"/>
    <w:uiPriority w:val="99"/>
    <w:qFormat/>
    <w:rsid w:val="002D6928"/>
    <w:rPr>
      <w:rFonts w:cs="Times New Roman"/>
    </w:rPr>
  </w:style>
  <w:style w:type="character" w:customStyle="1" w:styleId="ft1641">
    <w:name w:val="ft1641"/>
    <w:basedOn w:val="a3"/>
    <w:uiPriority w:val="99"/>
    <w:qFormat/>
    <w:rsid w:val="002D6928"/>
    <w:rPr>
      <w:rFonts w:cs="Times New Roman"/>
    </w:rPr>
  </w:style>
  <w:style w:type="character" w:customStyle="1" w:styleId="ft1671">
    <w:name w:val="ft1671"/>
    <w:basedOn w:val="a3"/>
    <w:uiPriority w:val="99"/>
    <w:qFormat/>
    <w:rsid w:val="002D6928"/>
    <w:rPr>
      <w:rFonts w:cs="Times New Roman"/>
    </w:rPr>
  </w:style>
  <w:style w:type="character" w:customStyle="1" w:styleId="ft1723">
    <w:name w:val="ft1723"/>
    <w:basedOn w:val="a3"/>
    <w:uiPriority w:val="99"/>
    <w:qFormat/>
    <w:rsid w:val="002D6928"/>
    <w:rPr>
      <w:rFonts w:cs="Times New Roman"/>
    </w:rPr>
  </w:style>
  <w:style w:type="character" w:customStyle="1" w:styleId="ft1786">
    <w:name w:val="ft1786"/>
    <w:basedOn w:val="a3"/>
    <w:uiPriority w:val="99"/>
    <w:qFormat/>
    <w:rsid w:val="002D6928"/>
    <w:rPr>
      <w:rFonts w:cs="Times New Roman"/>
    </w:rPr>
  </w:style>
  <w:style w:type="character" w:customStyle="1" w:styleId="ft1809">
    <w:name w:val="ft1809"/>
    <w:basedOn w:val="a3"/>
    <w:uiPriority w:val="99"/>
    <w:qFormat/>
    <w:rsid w:val="002D6928"/>
    <w:rPr>
      <w:rFonts w:cs="Times New Roman"/>
    </w:rPr>
  </w:style>
  <w:style w:type="character" w:customStyle="1" w:styleId="ft1814">
    <w:name w:val="ft1814"/>
    <w:basedOn w:val="a3"/>
    <w:uiPriority w:val="99"/>
    <w:qFormat/>
    <w:rsid w:val="002D6928"/>
    <w:rPr>
      <w:rFonts w:cs="Times New Roman"/>
    </w:rPr>
  </w:style>
  <w:style w:type="character" w:customStyle="1" w:styleId="ft1827">
    <w:name w:val="ft1827"/>
    <w:basedOn w:val="a3"/>
    <w:uiPriority w:val="99"/>
    <w:qFormat/>
    <w:rsid w:val="002D6928"/>
    <w:rPr>
      <w:rFonts w:cs="Times New Roman"/>
    </w:rPr>
  </w:style>
  <w:style w:type="character" w:customStyle="1" w:styleId="ft1831">
    <w:name w:val="ft1831"/>
    <w:basedOn w:val="a3"/>
    <w:uiPriority w:val="99"/>
    <w:qFormat/>
    <w:rsid w:val="002D6928"/>
    <w:rPr>
      <w:rFonts w:cs="Times New Roman"/>
    </w:rPr>
  </w:style>
  <w:style w:type="character" w:customStyle="1" w:styleId="ft1837">
    <w:name w:val="ft1837"/>
    <w:basedOn w:val="a3"/>
    <w:uiPriority w:val="99"/>
    <w:qFormat/>
    <w:rsid w:val="002D6928"/>
    <w:rPr>
      <w:rFonts w:cs="Times New Roman"/>
    </w:rPr>
  </w:style>
  <w:style w:type="character" w:customStyle="1" w:styleId="ft1857">
    <w:name w:val="ft1857"/>
    <w:basedOn w:val="a3"/>
    <w:uiPriority w:val="99"/>
    <w:qFormat/>
    <w:rsid w:val="002D6928"/>
    <w:rPr>
      <w:rFonts w:cs="Times New Roman"/>
    </w:rPr>
  </w:style>
  <w:style w:type="character" w:customStyle="1" w:styleId="ft1873">
    <w:name w:val="ft1873"/>
    <w:basedOn w:val="a3"/>
    <w:uiPriority w:val="99"/>
    <w:qFormat/>
    <w:rsid w:val="002D6928"/>
    <w:rPr>
      <w:rFonts w:cs="Times New Roman"/>
    </w:rPr>
  </w:style>
  <w:style w:type="character" w:customStyle="1" w:styleId="ft1932">
    <w:name w:val="ft1932"/>
    <w:basedOn w:val="a3"/>
    <w:uiPriority w:val="99"/>
    <w:qFormat/>
    <w:rsid w:val="002D6928"/>
    <w:rPr>
      <w:rFonts w:cs="Times New Roman"/>
    </w:rPr>
  </w:style>
  <w:style w:type="character" w:customStyle="1" w:styleId="ft1995">
    <w:name w:val="ft1995"/>
    <w:basedOn w:val="a3"/>
    <w:uiPriority w:val="99"/>
    <w:qFormat/>
    <w:rsid w:val="002D6928"/>
    <w:rPr>
      <w:rFonts w:cs="Times New Roman"/>
    </w:rPr>
  </w:style>
  <w:style w:type="character" w:customStyle="1" w:styleId="ft2033">
    <w:name w:val="ft2033"/>
    <w:basedOn w:val="a3"/>
    <w:uiPriority w:val="99"/>
    <w:qFormat/>
    <w:rsid w:val="002D6928"/>
    <w:rPr>
      <w:rFonts w:cs="Times New Roman"/>
    </w:rPr>
  </w:style>
  <w:style w:type="character" w:customStyle="1" w:styleId="ft11943">
    <w:name w:val="ft11943"/>
    <w:basedOn w:val="a3"/>
    <w:uiPriority w:val="99"/>
    <w:qFormat/>
    <w:rsid w:val="002D6928"/>
    <w:rPr>
      <w:rFonts w:cs="Times New Roman"/>
    </w:rPr>
  </w:style>
  <w:style w:type="character" w:customStyle="1" w:styleId="ft12010">
    <w:name w:val="ft12010"/>
    <w:basedOn w:val="a3"/>
    <w:uiPriority w:val="99"/>
    <w:qFormat/>
    <w:rsid w:val="002D6928"/>
    <w:rPr>
      <w:rFonts w:cs="Times New Roman"/>
    </w:rPr>
  </w:style>
  <w:style w:type="character" w:customStyle="1" w:styleId="ft12050">
    <w:name w:val="ft12050"/>
    <w:basedOn w:val="a3"/>
    <w:uiPriority w:val="99"/>
    <w:qFormat/>
    <w:rsid w:val="002D6928"/>
    <w:rPr>
      <w:rFonts w:cs="Times New Roman"/>
    </w:rPr>
  </w:style>
  <w:style w:type="character" w:customStyle="1" w:styleId="ft12104">
    <w:name w:val="ft12104"/>
    <w:basedOn w:val="a3"/>
    <w:uiPriority w:val="99"/>
    <w:qFormat/>
    <w:rsid w:val="002D6928"/>
    <w:rPr>
      <w:rFonts w:cs="Times New Roman"/>
    </w:rPr>
  </w:style>
  <w:style w:type="character" w:customStyle="1" w:styleId="ft12139">
    <w:name w:val="ft12139"/>
    <w:basedOn w:val="a3"/>
    <w:uiPriority w:val="99"/>
    <w:qFormat/>
    <w:rsid w:val="002D6928"/>
    <w:rPr>
      <w:rFonts w:cs="Times New Roman"/>
    </w:rPr>
  </w:style>
  <w:style w:type="character" w:customStyle="1" w:styleId="ft12166">
    <w:name w:val="ft12166"/>
    <w:basedOn w:val="a3"/>
    <w:uiPriority w:val="99"/>
    <w:qFormat/>
    <w:rsid w:val="002D6928"/>
    <w:rPr>
      <w:rFonts w:cs="Times New Roman"/>
    </w:rPr>
  </w:style>
  <w:style w:type="character" w:customStyle="1" w:styleId="ft12184">
    <w:name w:val="ft12184"/>
    <w:basedOn w:val="a3"/>
    <w:uiPriority w:val="99"/>
    <w:qFormat/>
    <w:rsid w:val="002D6928"/>
    <w:rPr>
      <w:rFonts w:cs="Times New Roman"/>
    </w:rPr>
  </w:style>
  <w:style w:type="character" w:customStyle="1" w:styleId="ft12250">
    <w:name w:val="ft12250"/>
    <w:basedOn w:val="a3"/>
    <w:uiPriority w:val="99"/>
    <w:qFormat/>
    <w:rsid w:val="002D6928"/>
    <w:rPr>
      <w:rFonts w:cs="Times New Roman"/>
    </w:rPr>
  </w:style>
  <w:style w:type="character" w:customStyle="1" w:styleId="ft12278">
    <w:name w:val="ft12278"/>
    <w:basedOn w:val="a3"/>
    <w:uiPriority w:val="99"/>
    <w:qFormat/>
    <w:rsid w:val="002D6928"/>
    <w:rPr>
      <w:rFonts w:cs="Times New Roman"/>
    </w:rPr>
  </w:style>
  <w:style w:type="character" w:customStyle="1" w:styleId="ft12329">
    <w:name w:val="ft12329"/>
    <w:basedOn w:val="a3"/>
    <w:uiPriority w:val="99"/>
    <w:qFormat/>
    <w:rsid w:val="002D6928"/>
    <w:rPr>
      <w:rFonts w:cs="Times New Roman"/>
    </w:rPr>
  </w:style>
  <w:style w:type="character" w:customStyle="1" w:styleId="ft12373">
    <w:name w:val="ft12373"/>
    <w:basedOn w:val="a3"/>
    <w:uiPriority w:val="99"/>
    <w:qFormat/>
    <w:rsid w:val="002D6928"/>
    <w:rPr>
      <w:rFonts w:cs="Times New Roman"/>
    </w:rPr>
  </w:style>
  <w:style w:type="character" w:customStyle="1" w:styleId="ft12374">
    <w:name w:val="ft12374"/>
    <w:basedOn w:val="a3"/>
    <w:uiPriority w:val="99"/>
    <w:qFormat/>
    <w:rsid w:val="002D6928"/>
    <w:rPr>
      <w:rFonts w:cs="Times New Roman"/>
    </w:rPr>
  </w:style>
  <w:style w:type="character" w:customStyle="1" w:styleId="ft12429">
    <w:name w:val="ft12429"/>
    <w:basedOn w:val="a3"/>
    <w:uiPriority w:val="99"/>
    <w:qFormat/>
    <w:rsid w:val="002D6928"/>
    <w:rPr>
      <w:rFonts w:cs="Times New Roman"/>
    </w:rPr>
  </w:style>
  <w:style w:type="character" w:customStyle="1" w:styleId="ft12471">
    <w:name w:val="ft12471"/>
    <w:basedOn w:val="a3"/>
    <w:uiPriority w:val="99"/>
    <w:qFormat/>
    <w:rsid w:val="002D6928"/>
    <w:rPr>
      <w:rFonts w:cs="Times New Roman"/>
    </w:rPr>
  </w:style>
  <w:style w:type="character" w:customStyle="1" w:styleId="ft12500">
    <w:name w:val="ft12500"/>
    <w:basedOn w:val="a3"/>
    <w:uiPriority w:val="99"/>
    <w:qFormat/>
    <w:rsid w:val="002D6928"/>
    <w:rPr>
      <w:rFonts w:cs="Times New Roman"/>
    </w:rPr>
  </w:style>
  <w:style w:type="character" w:customStyle="1" w:styleId="ft12501">
    <w:name w:val="ft12501"/>
    <w:basedOn w:val="a3"/>
    <w:uiPriority w:val="99"/>
    <w:qFormat/>
    <w:rsid w:val="002D6928"/>
    <w:rPr>
      <w:rFonts w:cs="Times New Roman"/>
    </w:rPr>
  </w:style>
  <w:style w:type="character" w:customStyle="1" w:styleId="ft12561">
    <w:name w:val="ft12561"/>
    <w:basedOn w:val="a3"/>
    <w:uiPriority w:val="99"/>
    <w:qFormat/>
    <w:rsid w:val="002D6928"/>
    <w:rPr>
      <w:rFonts w:cs="Times New Roman"/>
    </w:rPr>
  </w:style>
  <w:style w:type="character" w:customStyle="1" w:styleId="ft12562">
    <w:name w:val="ft12562"/>
    <w:basedOn w:val="a3"/>
    <w:uiPriority w:val="99"/>
    <w:qFormat/>
    <w:rsid w:val="002D6928"/>
    <w:rPr>
      <w:rFonts w:cs="Times New Roman"/>
    </w:rPr>
  </w:style>
  <w:style w:type="character" w:customStyle="1" w:styleId="ft12589">
    <w:name w:val="ft12589"/>
    <w:basedOn w:val="a3"/>
    <w:uiPriority w:val="99"/>
    <w:qFormat/>
    <w:rsid w:val="002D6928"/>
    <w:rPr>
      <w:rFonts w:cs="Times New Roman"/>
    </w:rPr>
  </w:style>
  <w:style w:type="character" w:customStyle="1" w:styleId="ft12609">
    <w:name w:val="ft12609"/>
    <w:basedOn w:val="a3"/>
    <w:uiPriority w:val="99"/>
    <w:qFormat/>
    <w:rsid w:val="002D6928"/>
    <w:rPr>
      <w:rFonts w:cs="Times New Roman"/>
    </w:rPr>
  </w:style>
  <w:style w:type="character" w:customStyle="1" w:styleId="ft12670">
    <w:name w:val="ft12670"/>
    <w:basedOn w:val="a3"/>
    <w:uiPriority w:val="99"/>
    <w:qFormat/>
    <w:rsid w:val="002D6928"/>
    <w:rPr>
      <w:rFonts w:cs="Times New Roman"/>
    </w:rPr>
  </w:style>
  <w:style w:type="character" w:customStyle="1" w:styleId="ft12676">
    <w:name w:val="ft12676"/>
    <w:basedOn w:val="a3"/>
    <w:uiPriority w:val="99"/>
    <w:qFormat/>
    <w:rsid w:val="002D6928"/>
    <w:rPr>
      <w:rFonts w:cs="Times New Roman"/>
    </w:rPr>
  </w:style>
  <w:style w:type="character" w:customStyle="1" w:styleId="ft12686">
    <w:name w:val="ft12686"/>
    <w:basedOn w:val="a3"/>
    <w:uiPriority w:val="99"/>
    <w:qFormat/>
    <w:rsid w:val="002D6928"/>
    <w:rPr>
      <w:rFonts w:cs="Times New Roman"/>
    </w:rPr>
  </w:style>
  <w:style w:type="character" w:customStyle="1" w:styleId="ft12696">
    <w:name w:val="ft12696"/>
    <w:basedOn w:val="a3"/>
    <w:uiPriority w:val="99"/>
    <w:qFormat/>
    <w:rsid w:val="002D6928"/>
    <w:rPr>
      <w:rFonts w:cs="Times New Roman"/>
    </w:rPr>
  </w:style>
  <w:style w:type="character" w:customStyle="1" w:styleId="ft12701">
    <w:name w:val="ft12701"/>
    <w:basedOn w:val="a3"/>
    <w:uiPriority w:val="99"/>
    <w:qFormat/>
    <w:rsid w:val="002D6928"/>
    <w:rPr>
      <w:rFonts w:cs="Times New Roman"/>
    </w:rPr>
  </w:style>
  <w:style w:type="character" w:customStyle="1" w:styleId="ft12708">
    <w:name w:val="ft12708"/>
    <w:basedOn w:val="a3"/>
    <w:uiPriority w:val="99"/>
    <w:qFormat/>
    <w:rsid w:val="002D6928"/>
    <w:rPr>
      <w:rFonts w:cs="Times New Roman"/>
    </w:rPr>
  </w:style>
  <w:style w:type="character" w:customStyle="1" w:styleId="ft12715">
    <w:name w:val="ft12715"/>
    <w:basedOn w:val="a3"/>
    <w:uiPriority w:val="99"/>
    <w:qFormat/>
    <w:rsid w:val="002D6928"/>
    <w:rPr>
      <w:rFonts w:cs="Times New Roman"/>
    </w:rPr>
  </w:style>
  <w:style w:type="character" w:customStyle="1" w:styleId="ft12722">
    <w:name w:val="ft12722"/>
    <w:basedOn w:val="a3"/>
    <w:uiPriority w:val="99"/>
    <w:qFormat/>
    <w:rsid w:val="002D6928"/>
    <w:rPr>
      <w:rFonts w:cs="Times New Roman"/>
    </w:rPr>
  </w:style>
  <w:style w:type="character" w:customStyle="1" w:styleId="ft12787">
    <w:name w:val="ft12787"/>
    <w:basedOn w:val="a3"/>
    <w:uiPriority w:val="99"/>
    <w:qFormat/>
    <w:rsid w:val="002D6928"/>
    <w:rPr>
      <w:rFonts w:cs="Times New Roman"/>
    </w:rPr>
  </w:style>
  <w:style w:type="character" w:customStyle="1" w:styleId="ft12790">
    <w:name w:val="ft12790"/>
    <w:basedOn w:val="a3"/>
    <w:uiPriority w:val="99"/>
    <w:qFormat/>
    <w:rsid w:val="002D6928"/>
    <w:rPr>
      <w:rFonts w:cs="Times New Roman"/>
    </w:rPr>
  </w:style>
  <w:style w:type="character" w:customStyle="1" w:styleId="ft12850">
    <w:name w:val="ft12850"/>
    <w:basedOn w:val="a3"/>
    <w:uiPriority w:val="99"/>
    <w:qFormat/>
    <w:rsid w:val="002D6928"/>
    <w:rPr>
      <w:rFonts w:cs="Times New Roman"/>
    </w:rPr>
  </w:style>
  <w:style w:type="character" w:customStyle="1" w:styleId="ft12896">
    <w:name w:val="ft12896"/>
    <w:basedOn w:val="a3"/>
    <w:uiPriority w:val="99"/>
    <w:qFormat/>
    <w:rsid w:val="002D6928"/>
    <w:rPr>
      <w:rFonts w:cs="Times New Roman"/>
    </w:rPr>
  </w:style>
  <w:style w:type="character" w:customStyle="1" w:styleId="ft12942">
    <w:name w:val="ft12942"/>
    <w:basedOn w:val="a3"/>
    <w:uiPriority w:val="99"/>
    <w:qFormat/>
    <w:rsid w:val="002D6928"/>
    <w:rPr>
      <w:rFonts w:cs="Times New Roman"/>
    </w:rPr>
  </w:style>
  <w:style w:type="character" w:customStyle="1" w:styleId="ft12991">
    <w:name w:val="ft12991"/>
    <w:basedOn w:val="a3"/>
    <w:uiPriority w:val="99"/>
    <w:qFormat/>
    <w:rsid w:val="002D6928"/>
    <w:rPr>
      <w:rFonts w:cs="Times New Roman"/>
    </w:rPr>
  </w:style>
  <w:style w:type="character" w:customStyle="1" w:styleId="ft13046">
    <w:name w:val="ft13046"/>
    <w:basedOn w:val="a3"/>
    <w:uiPriority w:val="99"/>
    <w:qFormat/>
    <w:rsid w:val="002D6928"/>
    <w:rPr>
      <w:rFonts w:cs="Times New Roman"/>
    </w:rPr>
  </w:style>
  <w:style w:type="character" w:customStyle="1" w:styleId="ft13079">
    <w:name w:val="ft13079"/>
    <w:basedOn w:val="a3"/>
    <w:uiPriority w:val="99"/>
    <w:qFormat/>
    <w:rsid w:val="002D6928"/>
    <w:rPr>
      <w:rFonts w:cs="Times New Roman"/>
    </w:rPr>
  </w:style>
  <w:style w:type="character" w:customStyle="1" w:styleId="ft13129">
    <w:name w:val="ft13129"/>
    <w:basedOn w:val="a3"/>
    <w:uiPriority w:val="99"/>
    <w:qFormat/>
    <w:rsid w:val="002D6928"/>
    <w:rPr>
      <w:rFonts w:cs="Times New Roman"/>
    </w:rPr>
  </w:style>
  <w:style w:type="character" w:customStyle="1" w:styleId="ft13186">
    <w:name w:val="ft13186"/>
    <w:basedOn w:val="a3"/>
    <w:uiPriority w:val="99"/>
    <w:qFormat/>
    <w:rsid w:val="002D6928"/>
    <w:rPr>
      <w:rFonts w:cs="Times New Roman"/>
    </w:rPr>
  </w:style>
  <w:style w:type="character" w:customStyle="1" w:styleId="ft13226">
    <w:name w:val="ft13226"/>
    <w:basedOn w:val="a3"/>
    <w:uiPriority w:val="99"/>
    <w:qFormat/>
    <w:rsid w:val="002D6928"/>
    <w:rPr>
      <w:rFonts w:cs="Times New Roman"/>
    </w:rPr>
  </w:style>
  <w:style w:type="character" w:customStyle="1" w:styleId="ft13271">
    <w:name w:val="ft13271"/>
    <w:basedOn w:val="a3"/>
    <w:uiPriority w:val="99"/>
    <w:qFormat/>
    <w:rsid w:val="002D6928"/>
    <w:rPr>
      <w:rFonts w:cs="Times New Roman"/>
    </w:rPr>
  </w:style>
  <w:style w:type="character" w:customStyle="1" w:styleId="ft13309">
    <w:name w:val="ft13309"/>
    <w:basedOn w:val="a3"/>
    <w:uiPriority w:val="99"/>
    <w:qFormat/>
    <w:rsid w:val="002D6928"/>
    <w:rPr>
      <w:rFonts w:cs="Times New Roman"/>
    </w:rPr>
  </w:style>
  <w:style w:type="character" w:customStyle="1" w:styleId="ft13366">
    <w:name w:val="ft13366"/>
    <w:basedOn w:val="a3"/>
    <w:uiPriority w:val="99"/>
    <w:qFormat/>
    <w:rsid w:val="002D6928"/>
    <w:rPr>
      <w:rFonts w:cs="Times New Roman"/>
    </w:rPr>
  </w:style>
  <w:style w:type="character" w:customStyle="1" w:styleId="ft13418">
    <w:name w:val="ft13418"/>
    <w:basedOn w:val="a3"/>
    <w:uiPriority w:val="99"/>
    <w:qFormat/>
    <w:rsid w:val="002D6928"/>
    <w:rPr>
      <w:rFonts w:cs="Times New Roman"/>
    </w:rPr>
  </w:style>
  <w:style w:type="character" w:customStyle="1" w:styleId="ft13441">
    <w:name w:val="ft13441"/>
    <w:basedOn w:val="a3"/>
    <w:uiPriority w:val="99"/>
    <w:qFormat/>
    <w:rsid w:val="002D6928"/>
    <w:rPr>
      <w:rFonts w:cs="Times New Roman"/>
    </w:rPr>
  </w:style>
  <w:style w:type="character" w:customStyle="1" w:styleId="ft13487">
    <w:name w:val="ft13487"/>
    <w:basedOn w:val="a3"/>
    <w:uiPriority w:val="99"/>
    <w:qFormat/>
    <w:rsid w:val="002D6928"/>
    <w:rPr>
      <w:rFonts w:cs="Times New Roman"/>
    </w:rPr>
  </w:style>
  <w:style w:type="character" w:customStyle="1" w:styleId="ft13488">
    <w:name w:val="ft13488"/>
    <w:basedOn w:val="a3"/>
    <w:uiPriority w:val="99"/>
    <w:qFormat/>
    <w:rsid w:val="002D6928"/>
    <w:rPr>
      <w:rFonts w:cs="Times New Roman"/>
    </w:rPr>
  </w:style>
  <w:style w:type="character" w:customStyle="1" w:styleId="ft13494">
    <w:name w:val="ft13494"/>
    <w:basedOn w:val="a3"/>
    <w:uiPriority w:val="99"/>
    <w:qFormat/>
    <w:rsid w:val="002D6928"/>
    <w:rPr>
      <w:rFonts w:cs="Times New Roman"/>
    </w:rPr>
  </w:style>
  <w:style w:type="character" w:customStyle="1" w:styleId="ft13500">
    <w:name w:val="ft13500"/>
    <w:basedOn w:val="a3"/>
    <w:uiPriority w:val="99"/>
    <w:qFormat/>
    <w:rsid w:val="002D6928"/>
    <w:rPr>
      <w:rFonts w:cs="Times New Roman"/>
    </w:rPr>
  </w:style>
  <w:style w:type="character" w:customStyle="1" w:styleId="ft13505">
    <w:name w:val="ft13505"/>
    <w:basedOn w:val="a3"/>
    <w:uiPriority w:val="99"/>
    <w:qFormat/>
    <w:rsid w:val="002D6928"/>
    <w:rPr>
      <w:rFonts w:cs="Times New Roman"/>
    </w:rPr>
  </w:style>
  <w:style w:type="character" w:customStyle="1" w:styleId="ft13518">
    <w:name w:val="ft13518"/>
    <w:basedOn w:val="a3"/>
    <w:uiPriority w:val="99"/>
    <w:qFormat/>
    <w:rsid w:val="002D6928"/>
    <w:rPr>
      <w:rFonts w:cs="Times New Roman"/>
    </w:rPr>
  </w:style>
  <w:style w:type="character" w:customStyle="1" w:styleId="ft13525">
    <w:name w:val="ft13525"/>
    <w:basedOn w:val="a3"/>
    <w:uiPriority w:val="99"/>
    <w:qFormat/>
    <w:rsid w:val="002D6928"/>
    <w:rPr>
      <w:rFonts w:cs="Times New Roman"/>
    </w:rPr>
  </w:style>
  <w:style w:type="character" w:customStyle="1" w:styleId="ft13537">
    <w:name w:val="ft13537"/>
    <w:basedOn w:val="a3"/>
    <w:uiPriority w:val="99"/>
    <w:qFormat/>
    <w:rsid w:val="002D6928"/>
    <w:rPr>
      <w:rFonts w:cs="Times New Roman"/>
    </w:rPr>
  </w:style>
  <w:style w:type="character" w:customStyle="1" w:styleId="ft13542">
    <w:name w:val="ft13542"/>
    <w:basedOn w:val="a3"/>
    <w:uiPriority w:val="99"/>
    <w:qFormat/>
    <w:rsid w:val="002D6928"/>
    <w:rPr>
      <w:rFonts w:cs="Times New Roman"/>
    </w:rPr>
  </w:style>
  <w:style w:type="character" w:customStyle="1" w:styleId="ft13555">
    <w:name w:val="ft13555"/>
    <w:basedOn w:val="a3"/>
    <w:uiPriority w:val="99"/>
    <w:qFormat/>
    <w:rsid w:val="002D6928"/>
    <w:rPr>
      <w:rFonts w:cs="Times New Roman"/>
    </w:rPr>
  </w:style>
  <w:style w:type="character" w:customStyle="1" w:styleId="ft13563">
    <w:name w:val="ft13563"/>
    <w:basedOn w:val="a3"/>
    <w:uiPriority w:val="99"/>
    <w:qFormat/>
    <w:rsid w:val="002D6928"/>
    <w:rPr>
      <w:rFonts w:cs="Times New Roman"/>
    </w:rPr>
  </w:style>
  <w:style w:type="character" w:customStyle="1" w:styleId="ft13566">
    <w:name w:val="ft13566"/>
    <w:basedOn w:val="a3"/>
    <w:uiPriority w:val="99"/>
    <w:qFormat/>
    <w:rsid w:val="002D6928"/>
    <w:rPr>
      <w:rFonts w:cs="Times New Roman"/>
    </w:rPr>
  </w:style>
  <w:style w:type="character" w:customStyle="1" w:styleId="ft13578">
    <w:name w:val="ft13578"/>
    <w:basedOn w:val="a3"/>
    <w:uiPriority w:val="99"/>
    <w:qFormat/>
    <w:rsid w:val="002D6928"/>
    <w:rPr>
      <w:rFonts w:cs="Times New Roman"/>
    </w:rPr>
  </w:style>
  <w:style w:type="character" w:customStyle="1" w:styleId="ft13580">
    <w:name w:val="ft13580"/>
    <w:basedOn w:val="a3"/>
    <w:uiPriority w:val="99"/>
    <w:qFormat/>
    <w:rsid w:val="002D6928"/>
    <w:rPr>
      <w:rFonts w:cs="Times New Roman"/>
    </w:rPr>
  </w:style>
  <w:style w:type="character" w:customStyle="1" w:styleId="ft13588">
    <w:name w:val="ft13588"/>
    <w:basedOn w:val="a3"/>
    <w:uiPriority w:val="99"/>
    <w:qFormat/>
    <w:rsid w:val="002D6928"/>
    <w:rPr>
      <w:rFonts w:cs="Times New Roman"/>
    </w:rPr>
  </w:style>
  <w:style w:type="character" w:customStyle="1" w:styleId="ft13644">
    <w:name w:val="ft13644"/>
    <w:basedOn w:val="a3"/>
    <w:uiPriority w:val="99"/>
    <w:qFormat/>
    <w:rsid w:val="002D6928"/>
    <w:rPr>
      <w:rFonts w:cs="Times New Roman"/>
    </w:rPr>
  </w:style>
  <w:style w:type="character" w:customStyle="1" w:styleId="ft13668">
    <w:name w:val="ft13668"/>
    <w:basedOn w:val="a3"/>
    <w:uiPriority w:val="99"/>
    <w:qFormat/>
    <w:rsid w:val="002D6928"/>
    <w:rPr>
      <w:rFonts w:cs="Times New Roman"/>
    </w:rPr>
  </w:style>
  <w:style w:type="character" w:customStyle="1" w:styleId="ft13712">
    <w:name w:val="ft13712"/>
    <w:basedOn w:val="a3"/>
    <w:uiPriority w:val="99"/>
    <w:qFormat/>
    <w:rsid w:val="002D6928"/>
    <w:rPr>
      <w:rFonts w:cs="Times New Roman"/>
    </w:rPr>
  </w:style>
  <w:style w:type="character" w:customStyle="1" w:styleId="ft13768">
    <w:name w:val="ft13768"/>
    <w:basedOn w:val="a3"/>
    <w:uiPriority w:val="99"/>
    <w:qFormat/>
    <w:rsid w:val="002D6928"/>
    <w:rPr>
      <w:rFonts w:cs="Times New Roman"/>
    </w:rPr>
  </w:style>
  <w:style w:type="character" w:customStyle="1" w:styleId="ft13810">
    <w:name w:val="ft13810"/>
    <w:basedOn w:val="a3"/>
    <w:uiPriority w:val="99"/>
    <w:qFormat/>
    <w:rsid w:val="002D6928"/>
    <w:rPr>
      <w:rFonts w:cs="Times New Roman"/>
    </w:rPr>
  </w:style>
  <w:style w:type="character" w:customStyle="1" w:styleId="ft13834">
    <w:name w:val="ft13834"/>
    <w:basedOn w:val="a3"/>
    <w:uiPriority w:val="99"/>
    <w:qFormat/>
    <w:rsid w:val="002D6928"/>
    <w:rPr>
      <w:rFonts w:cs="Times New Roman"/>
    </w:rPr>
  </w:style>
  <w:style w:type="character" w:customStyle="1" w:styleId="ft13885">
    <w:name w:val="ft13885"/>
    <w:basedOn w:val="a3"/>
    <w:uiPriority w:val="99"/>
    <w:qFormat/>
    <w:rsid w:val="002D6928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2D6928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2D6928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2D6928"/>
    <w:rPr>
      <w:rFonts w:cs="Times New Roman"/>
    </w:rPr>
  </w:style>
  <w:style w:type="character" w:customStyle="1" w:styleId="FontStyle41">
    <w:name w:val="Font Style41"/>
    <w:uiPriority w:val="99"/>
    <w:qFormat/>
    <w:rsid w:val="002D6928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2D6928"/>
  </w:style>
  <w:style w:type="character" w:customStyle="1" w:styleId="Heading2Char1">
    <w:name w:val="Heading 2 Char1"/>
    <w:uiPriority w:val="99"/>
    <w:locked/>
    <w:rsid w:val="002D6928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2D6928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2D6928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2D6928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2D6928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2D6928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2D6928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2D6928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2D6928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2D6928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2D6928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2D69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2D6928"/>
  </w:style>
  <w:style w:type="paragraph" w:customStyle="1" w:styleId="justify2">
    <w:name w:val="justify2"/>
    <w:basedOn w:val="a2"/>
    <w:uiPriority w:val="99"/>
    <w:qFormat/>
    <w:rsid w:val="002D6928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2D6928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2D6928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2D6928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2D6928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2D6928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2D6928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2D6928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2D6928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2D6928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2D6928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2D6928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2D6928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2D6928"/>
    <w:rPr>
      <w:color w:val="4682B4"/>
    </w:rPr>
  </w:style>
  <w:style w:type="character" w:customStyle="1" w:styleId="b1">
    <w:name w:val="b1"/>
    <w:uiPriority w:val="99"/>
    <w:qFormat/>
    <w:rsid w:val="002D6928"/>
    <w:rPr>
      <w:b/>
    </w:rPr>
  </w:style>
  <w:style w:type="character" w:customStyle="1" w:styleId="FontStyle201">
    <w:name w:val="Font Style201"/>
    <w:uiPriority w:val="99"/>
    <w:qFormat/>
    <w:rsid w:val="002D6928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2D6928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2D6928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2D6928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2D6928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2D6928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2D6928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2D6928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2D6928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2D6928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2D6928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2D692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2D692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2D6928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2D6928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2D6928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2D6928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2D6928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2D6928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2D6928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2D6928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2D6928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2D6928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2D6928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2D6928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2D6928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2D6928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2D6928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2D6928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2D6928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2D6928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2D6928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2D6928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2D6928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2D6928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2D6928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2D6928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2D6928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2D6928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2D6928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2D6928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2D6928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2D6928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2D6928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2D6928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2D6928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2D6928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2D6928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2D6928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2D6928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2D6928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2D6928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2D6928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2D692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2D6928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2D692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2D6928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2D692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2D6928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2D6928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2D6928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2D6928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2D6928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2D6928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2D6928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2D6928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2D6928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2D692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2D692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2D6928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2D6928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2D6928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2D6928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2D6928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2D6928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2D6928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2D6928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2D6928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2D6928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2D6928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2D6928"/>
    <w:rPr>
      <w:b/>
      <w:sz w:val="28"/>
    </w:rPr>
  </w:style>
  <w:style w:type="character" w:customStyle="1" w:styleId="720">
    <w:name w:val="Знак Знак72"/>
    <w:uiPriority w:val="99"/>
    <w:qFormat/>
    <w:rsid w:val="002D6928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2D6928"/>
  </w:style>
  <w:style w:type="character" w:customStyle="1" w:styleId="Garamond">
    <w:name w:val="Основной текст + Garamond"/>
    <w:uiPriority w:val="99"/>
    <w:qFormat/>
    <w:rsid w:val="002D6928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2D6928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2D6928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2D6928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2D6928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2D6928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2D6928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2D6928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2D6928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2D6928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2D6928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2D6928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2D6928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2D6928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2D6928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2D6928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2D6928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2D6928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2D6928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2D6928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2D6928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2D6928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2D6928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2D6928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2D6928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2D6928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2D6928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2D6928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2D6928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2D6928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2D6928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2D6928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2D6928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2D6928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2D6928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2D692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2D692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2D692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2D6928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2D6928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2D6928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2D6928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2D6928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2D6928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2D6928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2D6928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2D6928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2D6928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2D6928"/>
    <w:rPr>
      <w:lang w:val="en-US"/>
    </w:rPr>
  </w:style>
  <w:style w:type="paragraph" w:customStyle="1" w:styleId="94">
    <w:name w:val="Без интервала9"/>
    <w:link w:val="affffff1"/>
    <w:uiPriority w:val="99"/>
    <w:rsid w:val="002D6928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2D6928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2D6928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2D692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2D6928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2D6928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2D6928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2D692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2D6928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2D6928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2D6928"/>
    <w:rPr>
      <w:sz w:val="24"/>
    </w:rPr>
  </w:style>
  <w:style w:type="character" w:customStyle="1" w:styleId="124">
    <w:name w:val="Знак1 Знак Знак24"/>
    <w:uiPriority w:val="99"/>
    <w:qFormat/>
    <w:locked/>
    <w:rsid w:val="002D6928"/>
    <w:rPr>
      <w:sz w:val="24"/>
    </w:rPr>
  </w:style>
  <w:style w:type="character" w:customStyle="1" w:styleId="1230">
    <w:name w:val="Знак1 Знак Знак23"/>
    <w:uiPriority w:val="99"/>
    <w:qFormat/>
    <w:locked/>
    <w:rsid w:val="002D6928"/>
    <w:rPr>
      <w:sz w:val="24"/>
    </w:rPr>
  </w:style>
  <w:style w:type="character" w:customStyle="1" w:styleId="216">
    <w:name w:val="Цитата 2 Знак1"/>
    <w:basedOn w:val="a3"/>
    <w:uiPriority w:val="99"/>
    <w:qFormat/>
    <w:rsid w:val="002D6928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2D6928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2D6928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2D6928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2D6928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2D6928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2D6928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2D6928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2D6928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2D6928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2D6928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2D6928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2D6928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2D6928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2D6928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2D6928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2D6928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2D6928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2D6928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2D6928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2D6928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2D6928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2D6928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2D692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2D6928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2D6928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2D6928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2D692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2D6928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2D6928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2D6928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2D6928"/>
    <w:rPr>
      <w:rFonts w:cs="Times New Roman"/>
    </w:rPr>
  </w:style>
  <w:style w:type="character" w:customStyle="1" w:styleId="udar">
    <w:name w:val="udar"/>
    <w:basedOn w:val="a3"/>
    <w:uiPriority w:val="99"/>
    <w:qFormat/>
    <w:rsid w:val="002D6928"/>
    <w:rPr>
      <w:rFonts w:cs="Times New Roman"/>
    </w:rPr>
  </w:style>
  <w:style w:type="character" w:customStyle="1" w:styleId="FontStyle139">
    <w:name w:val="Font Style139"/>
    <w:uiPriority w:val="99"/>
    <w:qFormat/>
    <w:rsid w:val="002D6928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2D6928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2D6928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2D6928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2D6928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2D6928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2D6928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2D6928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2D6928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2D6928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2D6928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2D6928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2D6928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2D6928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2D6928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2D6928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2D6928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2D6928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2D6928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2D6928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2D6928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2D6928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2D6928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2D6928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2D6928"/>
    <w:rPr>
      <w:b/>
      <w:sz w:val="24"/>
    </w:rPr>
  </w:style>
  <w:style w:type="character" w:customStyle="1" w:styleId="8pt">
    <w:name w:val="Основной текст + 8 pt"/>
    <w:uiPriority w:val="99"/>
    <w:qFormat/>
    <w:rsid w:val="002D6928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2D6928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2D6928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2D6928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2D6928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2D6928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2D6928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2D6928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2D6928"/>
    <w:rPr>
      <w:rFonts w:cs="Times New Roman"/>
    </w:rPr>
  </w:style>
  <w:style w:type="character" w:customStyle="1" w:styleId="FontStyle124">
    <w:name w:val="Font Style124"/>
    <w:uiPriority w:val="99"/>
    <w:qFormat/>
    <w:rsid w:val="002D6928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2D6928"/>
    <w:rPr>
      <w:rFonts w:cs="Times New Roman"/>
    </w:rPr>
  </w:style>
  <w:style w:type="character" w:customStyle="1" w:styleId="msosubtleemphasis0">
    <w:name w:val="msosubtleemphasis"/>
    <w:uiPriority w:val="99"/>
    <w:qFormat/>
    <w:rsid w:val="002D6928"/>
    <w:rPr>
      <w:i/>
      <w:color w:val="808080"/>
    </w:rPr>
  </w:style>
  <w:style w:type="character" w:customStyle="1" w:styleId="FontStyle120">
    <w:name w:val="Font Style120"/>
    <w:uiPriority w:val="99"/>
    <w:qFormat/>
    <w:rsid w:val="002D6928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2D6928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2D6928"/>
    <w:rPr>
      <w:rFonts w:ascii="Tahoma" w:hAnsi="Tahoma"/>
      <w:sz w:val="16"/>
    </w:rPr>
  </w:style>
  <w:style w:type="character" w:customStyle="1" w:styleId="t9">
    <w:name w:val="t9"/>
    <w:uiPriority w:val="99"/>
    <w:qFormat/>
    <w:rsid w:val="002D6928"/>
  </w:style>
  <w:style w:type="character" w:customStyle="1" w:styleId="t10">
    <w:name w:val="t10"/>
    <w:uiPriority w:val="99"/>
    <w:qFormat/>
    <w:rsid w:val="002D6928"/>
  </w:style>
  <w:style w:type="character" w:customStyle="1" w:styleId="c2">
    <w:name w:val="c2"/>
    <w:uiPriority w:val="99"/>
    <w:qFormat/>
    <w:rsid w:val="002D6928"/>
  </w:style>
  <w:style w:type="character" w:customStyle="1" w:styleId="c0">
    <w:name w:val="c0"/>
    <w:uiPriority w:val="99"/>
    <w:qFormat/>
    <w:rsid w:val="002D6928"/>
  </w:style>
  <w:style w:type="character" w:customStyle="1" w:styleId="ft776">
    <w:name w:val="ft776"/>
    <w:uiPriority w:val="99"/>
    <w:qFormat/>
    <w:rsid w:val="002D6928"/>
  </w:style>
  <w:style w:type="character" w:customStyle="1" w:styleId="highlight">
    <w:name w:val="highlight"/>
    <w:uiPriority w:val="99"/>
    <w:qFormat/>
    <w:rsid w:val="002D6928"/>
  </w:style>
  <w:style w:type="character" w:customStyle="1" w:styleId="ft431">
    <w:name w:val="ft431"/>
    <w:uiPriority w:val="99"/>
    <w:qFormat/>
    <w:rsid w:val="002D6928"/>
  </w:style>
  <w:style w:type="character" w:customStyle="1" w:styleId="ft793">
    <w:name w:val="ft793"/>
    <w:uiPriority w:val="99"/>
    <w:qFormat/>
    <w:rsid w:val="002D6928"/>
  </w:style>
  <w:style w:type="character" w:customStyle="1" w:styleId="ft802">
    <w:name w:val="ft802"/>
    <w:uiPriority w:val="99"/>
    <w:qFormat/>
    <w:rsid w:val="002D6928"/>
  </w:style>
  <w:style w:type="character" w:customStyle="1" w:styleId="ft890">
    <w:name w:val="ft890"/>
    <w:uiPriority w:val="99"/>
    <w:qFormat/>
    <w:rsid w:val="002D6928"/>
  </w:style>
  <w:style w:type="character" w:customStyle="1" w:styleId="ft904">
    <w:name w:val="ft904"/>
    <w:uiPriority w:val="99"/>
    <w:qFormat/>
    <w:rsid w:val="002D6928"/>
  </w:style>
  <w:style w:type="character" w:customStyle="1" w:styleId="ft914">
    <w:name w:val="ft914"/>
    <w:uiPriority w:val="99"/>
    <w:qFormat/>
    <w:rsid w:val="002D6928"/>
  </w:style>
  <w:style w:type="character" w:customStyle="1" w:styleId="1fff">
    <w:name w:val="Текст Знак1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2D6928"/>
    <w:rPr>
      <w:rFonts w:cs="Times New Roman"/>
    </w:rPr>
  </w:style>
  <w:style w:type="character" w:customStyle="1" w:styleId="FontStyle214">
    <w:name w:val="Font Style214"/>
    <w:uiPriority w:val="99"/>
    <w:qFormat/>
    <w:rsid w:val="002D6928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2D6928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2D6928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2D6928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2D6928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2D6928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2D6928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2D6928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2D6928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2D6928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2D6928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2D6928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2D6928"/>
    <w:rPr>
      <w:rFonts w:cs="Times New Roman"/>
    </w:rPr>
  </w:style>
  <w:style w:type="character" w:customStyle="1" w:styleId="s3">
    <w:name w:val="s3"/>
    <w:uiPriority w:val="99"/>
    <w:qFormat/>
    <w:rsid w:val="002D6928"/>
  </w:style>
  <w:style w:type="character" w:customStyle="1" w:styleId="FontStyle46">
    <w:name w:val="Font Style46"/>
    <w:uiPriority w:val="99"/>
    <w:qFormat/>
    <w:rsid w:val="002D6928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2D6928"/>
    <w:rPr>
      <w:rFonts w:cs="Times New Roman"/>
    </w:rPr>
  </w:style>
  <w:style w:type="character" w:customStyle="1" w:styleId="s1">
    <w:name w:val="s1"/>
    <w:uiPriority w:val="99"/>
    <w:qFormat/>
    <w:rsid w:val="002D6928"/>
  </w:style>
  <w:style w:type="character" w:customStyle="1" w:styleId="WW8Num8z0">
    <w:name w:val="WW8Num8z0"/>
    <w:uiPriority w:val="99"/>
    <w:qFormat/>
    <w:rsid w:val="002D6928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2D6928"/>
    <w:rPr>
      <w:rFonts w:cs="Times New Roman"/>
    </w:rPr>
  </w:style>
  <w:style w:type="character" w:customStyle="1" w:styleId="searchterm1">
    <w:name w:val="searchterm1"/>
    <w:uiPriority w:val="99"/>
    <w:qFormat/>
    <w:rsid w:val="002D6928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2D6928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2D6928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2D6928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2D6928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2D6928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2D6928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2D6928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2D6928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2D6928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2D6928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2D6928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2D6928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2D6928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2D6928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2D6928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2D6928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2D6928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2D6928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2D6928"/>
  </w:style>
  <w:style w:type="character" w:customStyle="1" w:styleId="WW8Num1z0">
    <w:name w:val="WW8Num1z0"/>
    <w:uiPriority w:val="99"/>
    <w:qFormat/>
    <w:rsid w:val="002D6928"/>
  </w:style>
  <w:style w:type="character" w:customStyle="1" w:styleId="WW8Num2z0">
    <w:name w:val="WW8Num2z0"/>
    <w:uiPriority w:val="99"/>
    <w:qFormat/>
    <w:rsid w:val="002D6928"/>
  </w:style>
  <w:style w:type="character" w:customStyle="1" w:styleId="WW8Num3z0">
    <w:name w:val="WW8Num3z0"/>
    <w:uiPriority w:val="99"/>
    <w:qFormat/>
    <w:rsid w:val="002D6928"/>
  </w:style>
  <w:style w:type="character" w:customStyle="1" w:styleId="WW8Num1z1">
    <w:name w:val="WW8Num1z1"/>
    <w:uiPriority w:val="99"/>
    <w:qFormat/>
    <w:rsid w:val="002D6928"/>
  </w:style>
  <w:style w:type="character" w:customStyle="1" w:styleId="WW8Num1z2">
    <w:name w:val="WW8Num1z2"/>
    <w:uiPriority w:val="99"/>
    <w:qFormat/>
    <w:rsid w:val="002D6928"/>
  </w:style>
  <w:style w:type="character" w:customStyle="1" w:styleId="WW8Num1z3">
    <w:name w:val="WW8Num1z3"/>
    <w:uiPriority w:val="99"/>
    <w:qFormat/>
    <w:rsid w:val="002D6928"/>
  </w:style>
  <w:style w:type="character" w:customStyle="1" w:styleId="WW8Num1z4">
    <w:name w:val="WW8Num1z4"/>
    <w:uiPriority w:val="99"/>
    <w:qFormat/>
    <w:rsid w:val="002D6928"/>
  </w:style>
  <w:style w:type="character" w:customStyle="1" w:styleId="WW8Num1z5">
    <w:name w:val="WW8Num1z5"/>
    <w:uiPriority w:val="99"/>
    <w:qFormat/>
    <w:rsid w:val="002D6928"/>
  </w:style>
  <w:style w:type="character" w:customStyle="1" w:styleId="WW8Num1z6">
    <w:name w:val="WW8Num1z6"/>
    <w:uiPriority w:val="99"/>
    <w:qFormat/>
    <w:rsid w:val="002D6928"/>
  </w:style>
  <w:style w:type="character" w:customStyle="1" w:styleId="WW8Num1z7">
    <w:name w:val="WW8Num1z7"/>
    <w:uiPriority w:val="99"/>
    <w:qFormat/>
    <w:rsid w:val="002D6928"/>
  </w:style>
  <w:style w:type="character" w:customStyle="1" w:styleId="WW8Num1z8">
    <w:name w:val="WW8Num1z8"/>
    <w:uiPriority w:val="99"/>
    <w:qFormat/>
    <w:rsid w:val="002D6928"/>
  </w:style>
  <w:style w:type="character" w:customStyle="1" w:styleId="1fff5">
    <w:name w:val="Основной шрифт абзаца1"/>
    <w:uiPriority w:val="99"/>
    <w:qFormat/>
    <w:rsid w:val="002D6928"/>
  </w:style>
  <w:style w:type="character" w:styleId="afffffff0">
    <w:name w:val="Placeholder Text"/>
    <w:basedOn w:val="a3"/>
    <w:uiPriority w:val="99"/>
    <w:qFormat/>
    <w:rsid w:val="002D6928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2D6928"/>
    <w:rPr>
      <w:vertAlign w:val="superscript"/>
    </w:rPr>
  </w:style>
  <w:style w:type="character" w:customStyle="1" w:styleId="-">
    <w:name w:val="опред-е"/>
    <w:uiPriority w:val="99"/>
    <w:qFormat/>
    <w:rsid w:val="002D6928"/>
    <w:rPr>
      <w:b/>
    </w:rPr>
  </w:style>
  <w:style w:type="character" w:customStyle="1" w:styleId="FontStyle436">
    <w:name w:val="Font Style436"/>
    <w:uiPriority w:val="99"/>
    <w:qFormat/>
    <w:rsid w:val="002D6928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2D6928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2D6928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2D6928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2D6928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2D6928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2D6928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2D6928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2D6928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2D6928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2D6928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2D6928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2D6928"/>
    <w:rPr>
      <w:sz w:val="24"/>
    </w:rPr>
  </w:style>
  <w:style w:type="character" w:customStyle="1" w:styleId="231">
    <w:name w:val="Знак Знак231"/>
    <w:uiPriority w:val="99"/>
    <w:qFormat/>
    <w:locked/>
    <w:rsid w:val="002D6928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2D6928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2D6928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2D6928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2D6928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2D6928"/>
  </w:style>
  <w:style w:type="paragraph" w:customStyle="1" w:styleId="48">
    <w:name w:val="Без интервала4"/>
    <w:link w:val="1fff7"/>
    <w:uiPriority w:val="99"/>
    <w:qFormat/>
    <w:rsid w:val="002D6928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2D6928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2D6928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2D692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2D6928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2D6928"/>
    <w:rPr>
      <w:rFonts w:cs="Times New Roman"/>
    </w:rPr>
  </w:style>
  <w:style w:type="character" w:customStyle="1" w:styleId="epm">
    <w:name w:val="epm"/>
    <w:uiPriority w:val="99"/>
    <w:qFormat/>
    <w:rsid w:val="002D6928"/>
  </w:style>
  <w:style w:type="character" w:customStyle="1" w:styleId="afffffff2">
    <w:name w:val="Стиль Зеленый"/>
    <w:uiPriority w:val="99"/>
    <w:qFormat/>
    <w:rsid w:val="002D6928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2D6928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2D6928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2D6928"/>
    <w:rPr>
      <w:rFonts w:cs="Times New Roman"/>
    </w:rPr>
  </w:style>
  <w:style w:type="character" w:customStyle="1" w:styleId="s5">
    <w:name w:val="s5"/>
    <w:basedOn w:val="a3"/>
    <w:uiPriority w:val="99"/>
    <w:qFormat/>
    <w:rsid w:val="002D6928"/>
    <w:rPr>
      <w:rFonts w:cs="Times New Roman"/>
    </w:rPr>
  </w:style>
  <w:style w:type="character" w:customStyle="1" w:styleId="sz12">
    <w:name w:val="sz12"/>
    <w:basedOn w:val="a3"/>
    <w:uiPriority w:val="99"/>
    <w:qFormat/>
    <w:rsid w:val="002D6928"/>
    <w:rPr>
      <w:rFonts w:cs="Times New Roman"/>
    </w:rPr>
  </w:style>
  <w:style w:type="character" w:customStyle="1" w:styleId="s6">
    <w:name w:val="s6"/>
    <w:basedOn w:val="a3"/>
    <w:uiPriority w:val="99"/>
    <w:qFormat/>
    <w:rsid w:val="002D6928"/>
    <w:rPr>
      <w:rFonts w:cs="Times New Roman"/>
    </w:rPr>
  </w:style>
  <w:style w:type="character" w:customStyle="1" w:styleId="FontStyle133">
    <w:name w:val="Font Style133"/>
    <w:uiPriority w:val="99"/>
    <w:qFormat/>
    <w:rsid w:val="002D6928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2D6928"/>
  </w:style>
  <w:style w:type="character" w:customStyle="1" w:styleId="11f1">
    <w:name w:val="Знак1 Знак Знак1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2D6928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2D6928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2D6928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2D6928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2D6928"/>
    <w:rPr>
      <w:sz w:val="24"/>
    </w:rPr>
  </w:style>
  <w:style w:type="character" w:customStyle="1" w:styleId="511">
    <w:name w:val="Знак Знак51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2D6928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2D6928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2D6928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2D6928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2D6928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2D6928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2D692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2D6928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2D6928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2D6928"/>
  </w:style>
  <w:style w:type="character" w:customStyle="1" w:styleId="lbldata1">
    <w:name w:val="lbldata1"/>
    <w:uiPriority w:val="99"/>
    <w:qFormat/>
    <w:rsid w:val="002D6928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2D6928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2D6928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2D6928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2D6928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2D6928"/>
    <w:rPr>
      <w:rFonts w:cs="Times New Roman"/>
    </w:rPr>
  </w:style>
  <w:style w:type="paragraph" w:customStyle="1" w:styleId="c3">
    <w:name w:val="c3"/>
    <w:basedOn w:val="a2"/>
    <w:uiPriority w:val="99"/>
    <w:qFormat/>
    <w:rsid w:val="002D6928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2D6928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2D6928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2D6928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2D6928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2D6928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2D6928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2D6928"/>
    <w:rPr>
      <w:rFonts w:cs="Times New Roman"/>
    </w:rPr>
  </w:style>
  <w:style w:type="character" w:customStyle="1" w:styleId="afffffff4">
    <w:name w:val="полужирный"/>
    <w:uiPriority w:val="99"/>
    <w:qFormat/>
    <w:rsid w:val="002D6928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2D6928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2D6928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2D6928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2D6928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2D6928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2D692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2D6928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2D6928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2D6928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2D6928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2D6928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2D6928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2D6928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2D6928"/>
    <w:rPr>
      <w:sz w:val="16"/>
    </w:rPr>
  </w:style>
  <w:style w:type="character" w:customStyle="1" w:styleId="500">
    <w:name w:val="Знак Знак50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2D6928"/>
    <w:rPr>
      <w:rFonts w:cs="Times New Roman"/>
    </w:rPr>
  </w:style>
  <w:style w:type="character" w:customStyle="1" w:styleId="520">
    <w:name w:val="Знак Знак52"/>
    <w:uiPriority w:val="99"/>
    <w:qFormat/>
    <w:rsid w:val="002D6928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2D6928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2D6928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2D6928"/>
  </w:style>
  <w:style w:type="character" w:customStyle="1" w:styleId="fliesstext">
    <w:name w:val="fliesstext"/>
    <w:uiPriority w:val="99"/>
    <w:qFormat/>
    <w:rsid w:val="002D6928"/>
  </w:style>
  <w:style w:type="character" w:customStyle="1" w:styleId="skypec2ctextspan">
    <w:name w:val="skype_c2c_text_span"/>
    <w:uiPriority w:val="99"/>
    <w:qFormat/>
    <w:rsid w:val="002D6928"/>
  </w:style>
  <w:style w:type="paragraph" w:customStyle="1" w:styleId="1fffd">
    <w:name w:val="ЗАГОЛОВОК 1"/>
    <w:link w:val="1fffe"/>
    <w:uiPriority w:val="99"/>
    <w:qFormat/>
    <w:rsid w:val="002D6928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2D6928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2D6928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2D6928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2D6928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2D6928"/>
    <w:rPr>
      <w:sz w:val="24"/>
    </w:rPr>
  </w:style>
  <w:style w:type="character" w:customStyle="1" w:styleId="s15122">
    <w:name w:val="s15122"/>
    <w:basedOn w:val="a3"/>
    <w:uiPriority w:val="99"/>
    <w:qFormat/>
    <w:rsid w:val="002D6928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2D6928"/>
    <w:rPr>
      <w:rFonts w:cs="Times New Roman"/>
    </w:rPr>
  </w:style>
  <w:style w:type="character" w:customStyle="1" w:styleId="CommentTextChar1">
    <w:name w:val="Comment Text Char1"/>
    <w:uiPriority w:val="99"/>
    <w:qFormat/>
    <w:rsid w:val="002D6928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2D6928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2D6928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2D6928"/>
    <w:rPr>
      <w:sz w:val="24"/>
    </w:rPr>
  </w:style>
  <w:style w:type="character" w:customStyle="1" w:styleId="1ffff">
    <w:name w:val="Основной текст Знак Знак Знак1"/>
    <w:uiPriority w:val="99"/>
    <w:rsid w:val="002D6928"/>
    <w:rPr>
      <w:sz w:val="24"/>
    </w:rPr>
  </w:style>
  <w:style w:type="character" w:customStyle="1" w:styleId="56">
    <w:name w:val="Знак Знак5"/>
    <w:uiPriority w:val="99"/>
    <w:qFormat/>
    <w:locked/>
    <w:rsid w:val="002D6928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2D6928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2D6928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2D6928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2D6928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2D6928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2D6928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2D6928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2D6928"/>
    <w:rPr>
      <w:color w:val="auto"/>
    </w:rPr>
  </w:style>
  <w:style w:type="paragraph" w:customStyle="1" w:styleId="bodytext2">
    <w:name w:val="bodytext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2D6928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2D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2D6928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2D6928"/>
    <w:rPr>
      <w:rFonts w:cs="Times New Roman"/>
    </w:rPr>
  </w:style>
  <w:style w:type="paragraph" w:customStyle="1" w:styleId="text">
    <w:name w:val="tex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2D6928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2D6928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2D6928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2D6928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2D6928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2D6928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2D6928"/>
    <w:rPr>
      <w:rFonts w:cs="Times New Roman"/>
    </w:rPr>
  </w:style>
  <w:style w:type="paragraph" w:customStyle="1" w:styleId="p">
    <w:name w:val="p"/>
    <w:basedOn w:val="a2"/>
    <w:uiPriority w:val="99"/>
    <w:qFormat/>
    <w:rsid w:val="002D6928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2D6928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2D6928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2D6928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2D6928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2D6928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2D6928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2D6928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2D6928"/>
    <w:rPr>
      <w:lang w:eastAsia="ru-RU"/>
    </w:rPr>
  </w:style>
  <w:style w:type="character" w:customStyle="1" w:styleId="612">
    <w:name w:val="Знак Знак61"/>
    <w:uiPriority w:val="99"/>
    <w:qFormat/>
    <w:rsid w:val="002D6928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2D6928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2D6928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2D6928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2D6928"/>
    <w:rPr>
      <w:sz w:val="24"/>
    </w:rPr>
  </w:style>
  <w:style w:type="character" w:customStyle="1" w:styleId="BodyTextIndentChar1">
    <w:name w:val="Body Text Indent Char1"/>
    <w:uiPriority w:val="99"/>
    <w:qFormat/>
    <w:rsid w:val="002D6928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2D6928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2D6928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2D6928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2D6928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2D6928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2D6928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2D6928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2D6928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2D6928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2D6928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2D6928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2D6928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2D6928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2D6928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2D6928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2D6928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2D6928"/>
    <w:rPr>
      <w:i/>
      <w:color w:val="808080"/>
    </w:rPr>
  </w:style>
  <w:style w:type="paragraph" w:customStyle="1" w:styleId="p35">
    <w:name w:val="p35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2D6928"/>
    <w:rPr>
      <w:rFonts w:cs="Times New Roman"/>
    </w:rPr>
  </w:style>
  <w:style w:type="character" w:customStyle="1" w:styleId="FontStyle820">
    <w:name w:val="Font Style820"/>
    <w:uiPriority w:val="99"/>
    <w:qFormat/>
    <w:rsid w:val="002D6928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2D6928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2D6928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2D6928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2D6928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2D6928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2D6928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2D6928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2D6928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2D6928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2D6928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2D6928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2D6928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2D6928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2D6928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2D6928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2D6928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2D6928"/>
    <w:rPr>
      <w:rFonts w:cs="Times New Roman"/>
    </w:rPr>
  </w:style>
  <w:style w:type="character" w:customStyle="1" w:styleId="s2">
    <w:name w:val="s2"/>
    <w:basedOn w:val="a3"/>
    <w:uiPriority w:val="99"/>
    <w:qFormat/>
    <w:rsid w:val="002D6928"/>
    <w:rPr>
      <w:rFonts w:cs="Times New Roman"/>
    </w:rPr>
  </w:style>
  <w:style w:type="paragraph" w:customStyle="1" w:styleId="p2">
    <w:name w:val="p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2D6928"/>
    <w:rPr>
      <w:rFonts w:ascii="Wingdings" w:hAnsi="Wingdings"/>
    </w:rPr>
  </w:style>
  <w:style w:type="character" w:customStyle="1" w:styleId="WW8Num4z0">
    <w:name w:val="WW8Num4z0"/>
    <w:uiPriority w:val="99"/>
    <w:qFormat/>
    <w:rsid w:val="002D6928"/>
    <w:rPr>
      <w:color w:val="auto"/>
    </w:rPr>
  </w:style>
  <w:style w:type="character" w:customStyle="1" w:styleId="WW8Num5z0">
    <w:name w:val="WW8Num5z0"/>
    <w:uiPriority w:val="99"/>
    <w:qFormat/>
    <w:rsid w:val="002D6928"/>
    <w:rPr>
      <w:b/>
      <w:sz w:val="20"/>
    </w:rPr>
  </w:style>
  <w:style w:type="character" w:customStyle="1" w:styleId="WW8Num6z0">
    <w:name w:val="WW8Num6z0"/>
    <w:uiPriority w:val="99"/>
    <w:qFormat/>
    <w:rsid w:val="002D6928"/>
    <w:rPr>
      <w:sz w:val="20"/>
    </w:rPr>
  </w:style>
  <w:style w:type="character" w:customStyle="1" w:styleId="WW8Num7z0">
    <w:name w:val="WW8Num7z0"/>
    <w:uiPriority w:val="99"/>
    <w:qFormat/>
    <w:rsid w:val="002D6928"/>
    <w:rPr>
      <w:b/>
      <w:sz w:val="20"/>
    </w:rPr>
  </w:style>
  <w:style w:type="character" w:customStyle="1" w:styleId="WW8Num9z0">
    <w:name w:val="WW8Num9z0"/>
    <w:uiPriority w:val="99"/>
    <w:qFormat/>
    <w:rsid w:val="002D6928"/>
    <w:rPr>
      <w:sz w:val="20"/>
    </w:rPr>
  </w:style>
  <w:style w:type="character" w:customStyle="1" w:styleId="WW8Num9z1">
    <w:name w:val="WW8Num9z1"/>
    <w:uiPriority w:val="99"/>
    <w:qFormat/>
    <w:rsid w:val="002D6928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2D6928"/>
  </w:style>
  <w:style w:type="character" w:customStyle="1" w:styleId="WW8Num9z3">
    <w:name w:val="WW8Num9z3"/>
    <w:uiPriority w:val="99"/>
    <w:qFormat/>
    <w:rsid w:val="002D6928"/>
  </w:style>
  <w:style w:type="character" w:customStyle="1" w:styleId="WW8Num9z4">
    <w:name w:val="WW8Num9z4"/>
    <w:uiPriority w:val="99"/>
    <w:qFormat/>
    <w:rsid w:val="002D6928"/>
  </w:style>
  <w:style w:type="character" w:customStyle="1" w:styleId="WW8Num9z5">
    <w:name w:val="WW8Num9z5"/>
    <w:uiPriority w:val="99"/>
    <w:qFormat/>
    <w:rsid w:val="002D6928"/>
  </w:style>
  <w:style w:type="character" w:customStyle="1" w:styleId="WW8Num9z6">
    <w:name w:val="WW8Num9z6"/>
    <w:uiPriority w:val="99"/>
    <w:qFormat/>
    <w:rsid w:val="002D6928"/>
  </w:style>
  <w:style w:type="character" w:customStyle="1" w:styleId="WW8Num9z7">
    <w:name w:val="WW8Num9z7"/>
    <w:uiPriority w:val="99"/>
    <w:qFormat/>
    <w:rsid w:val="002D6928"/>
  </w:style>
  <w:style w:type="character" w:customStyle="1" w:styleId="WW8Num9z8">
    <w:name w:val="WW8Num9z8"/>
    <w:uiPriority w:val="99"/>
    <w:qFormat/>
    <w:rsid w:val="002D6928"/>
  </w:style>
  <w:style w:type="character" w:customStyle="1" w:styleId="WW8Num10z0">
    <w:name w:val="WW8Num10z0"/>
    <w:uiPriority w:val="99"/>
    <w:qFormat/>
    <w:rsid w:val="002D6928"/>
    <w:rPr>
      <w:sz w:val="20"/>
    </w:rPr>
  </w:style>
  <w:style w:type="character" w:customStyle="1" w:styleId="WW8Num11z0">
    <w:name w:val="WW8Num11z0"/>
    <w:uiPriority w:val="99"/>
    <w:qFormat/>
    <w:rsid w:val="002D6928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2D6928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2D6928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2D6928"/>
    <w:rPr>
      <w:sz w:val="20"/>
    </w:rPr>
  </w:style>
  <w:style w:type="character" w:customStyle="1" w:styleId="WW8Num15z0">
    <w:name w:val="WW8Num15z0"/>
    <w:uiPriority w:val="99"/>
    <w:qFormat/>
    <w:rsid w:val="002D6928"/>
    <w:rPr>
      <w:sz w:val="20"/>
    </w:rPr>
  </w:style>
  <w:style w:type="character" w:customStyle="1" w:styleId="WW8Num17z0">
    <w:name w:val="WW8Num17z0"/>
    <w:uiPriority w:val="99"/>
    <w:qFormat/>
    <w:rsid w:val="002D6928"/>
    <w:rPr>
      <w:rFonts w:ascii="Wingdings" w:hAnsi="Wingdings"/>
    </w:rPr>
  </w:style>
  <w:style w:type="character" w:customStyle="1" w:styleId="WW8Num18z0">
    <w:name w:val="WW8Num18z0"/>
    <w:uiPriority w:val="99"/>
    <w:qFormat/>
    <w:rsid w:val="002D6928"/>
  </w:style>
  <w:style w:type="character" w:customStyle="1" w:styleId="WW8Num18z1">
    <w:name w:val="WW8Num18z1"/>
    <w:uiPriority w:val="99"/>
    <w:qFormat/>
    <w:rsid w:val="002D6928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2D6928"/>
  </w:style>
  <w:style w:type="character" w:customStyle="1" w:styleId="WW8Num18z3">
    <w:name w:val="WW8Num18z3"/>
    <w:uiPriority w:val="99"/>
    <w:qFormat/>
    <w:rsid w:val="002D6928"/>
  </w:style>
  <w:style w:type="character" w:customStyle="1" w:styleId="WW8Num18z4">
    <w:name w:val="WW8Num18z4"/>
    <w:uiPriority w:val="99"/>
    <w:qFormat/>
    <w:rsid w:val="002D6928"/>
  </w:style>
  <w:style w:type="character" w:customStyle="1" w:styleId="WW8Num18z5">
    <w:name w:val="WW8Num18z5"/>
    <w:uiPriority w:val="99"/>
    <w:qFormat/>
    <w:rsid w:val="002D6928"/>
  </w:style>
  <w:style w:type="character" w:customStyle="1" w:styleId="WW8Num18z6">
    <w:name w:val="WW8Num18z6"/>
    <w:uiPriority w:val="99"/>
    <w:qFormat/>
    <w:rsid w:val="002D6928"/>
  </w:style>
  <w:style w:type="character" w:customStyle="1" w:styleId="WW8Num18z7">
    <w:name w:val="WW8Num18z7"/>
    <w:uiPriority w:val="99"/>
    <w:qFormat/>
    <w:rsid w:val="002D6928"/>
  </w:style>
  <w:style w:type="character" w:customStyle="1" w:styleId="WW8Num18z8">
    <w:name w:val="WW8Num18z8"/>
    <w:uiPriority w:val="99"/>
    <w:qFormat/>
    <w:rsid w:val="002D6928"/>
  </w:style>
  <w:style w:type="character" w:customStyle="1" w:styleId="WW8Num19z0">
    <w:name w:val="WW8Num19z0"/>
    <w:uiPriority w:val="99"/>
    <w:qFormat/>
    <w:rsid w:val="002D6928"/>
  </w:style>
  <w:style w:type="character" w:customStyle="1" w:styleId="WW8Num19z1">
    <w:name w:val="WW8Num19z1"/>
    <w:uiPriority w:val="99"/>
    <w:qFormat/>
    <w:rsid w:val="002D6928"/>
  </w:style>
  <w:style w:type="character" w:customStyle="1" w:styleId="WW8Num19z2">
    <w:name w:val="WW8Num19z2"/>
    <w:uiPriority w:val="99"/>
    <w:qFormat/>
    <w:rsid w:val="002D6928"/>
  </w:style>
  <w:style w:type="character" w:customStyle="1" w:styleId="WW8Num19z3">
    <w:name w:val="WW8Num19z3"/>
    <w:uiPriority w:val="99"/>
    <w:qFormat/>
    <w:rsid w:val="002D6928"/>
  </w:style>
  <w:style w:type="character" w:customStyle="1" w:styleId="WW8Num19z4">
    <w:name w:val="WW8Num19z4"/>
    <w:uiPriority w:val="99"/>
    <w:qFormat/>
    <w:rsid w:val="002D6928"/>
  </w:style>
  <w:style w:type="character" w:customStyle="1" w:styleId="WW8Num19z5">
    <w:name w:val="WW8Num19z5"/>
    <w:uiPriority w:val="99"/>
    <w:qFormat/>
    <w:rsid w:val="002D6928"/>
  </w:style>
  <w:style w:type="character" w:customStyle="1" w:styleId="WW8Num19z6">
    <w:name w:val="WW8Num19z6"/>
    <w:uiPriority w:val="99"/>
    <w:qFormat/>
    <w:rsid w:val="002D6928"/>
  </w:style>
  <w:style w:type="character" w:customStyle="1" w:styleId="WW8Num19z7">
    <w:name w:val="WW8Num19z7"/>
    <w:uiPriority w:val="99"/>
    <w:qFormat/>
    <w:rsid w:val="002D6928"/>
  </w:style>
  <w:style w:type="character" w:customStyle="1" w:styleId="WW8Num19z8">
    <w:name w:val="WW8Num19z8"/>
    <w:uiPriority w:val="99"/>
    <w:qFormat/>
    <w:rsid w:val="002D6928"/>
  </w:style>
  <w:style w:type="character" w:customStyle="1" w:styleId="WW8Num4z1">
    <w:name w:val="WW8Num4z1"/>
    <w:uiPriority w:val="99"/>
    <w:qFormat/>
    <w:rsid w:val="002D6928"/>
  </w:style>
  <w:style w:type="character" w:customStyle="1" w:styleId="WW8Num4z2">
    <w:name w:val="WW8Num4z2"/>
    <w:uiPriority w:val="99"/>
    <w:qFormat/>
    <w:rsid w:val="002D6928"/>
  </w:style>
  <w:style w:type="character" w:customStyle="1" w:styleId="WW8Num4z3">
    <w:name w:val="WW8Num4z3"/>
    <w:uiPriority w:val="99"/>
    <w:qFormat/>
    <w:rsid w:val="002D6928"/>
  </w:style>
  <w:style w:type="character" w:customStyle="1" w:styleId="WW8Num4z4">
    <w:name w:val="WW8Num4z4"/>
    <w:uiPriority w:val="99"/>
    <w:qFormat/>
    <w:rsid w:val="002D6928"/>
  </w:style>
  <w:style w:type="character" w:customStyle="1" w:styleId="WW8Num4z5">
    <w:name w:val="WW8Num4z5"/>
    <w:uiPriority w:val="99"/>
    <w:qFormat/>
    <w:rsid w:val="002D6928"/>
  </w:style>
  <w:style w:type="character" w:customStyle="1" w:styleId="WW8Num4z6">
    <w:name w:val="WW8Num4z6"/>
    <w:uiPriority w:val="99"/>
    <w:qFormat/>
    <w:rsid w:val="002D6928"/>
  </w:style>
  <w:style w:type="character" w:customStyle="1" w:styleId="WW8Num4z7">
    <w:name w:val="WW8Num4z7"/>
    <w:uiPriority w:val="99"/>
    <w:qFormat/>
    <w:rsid w:val="002D6928"/>
  </w:style>
  <w:style w:type="character" w:customStyle="1" w:styleId="WW8Num4z8">
    <w:name w:val="WW8Num4z8"/>
    <w:uiPriority w:val="99"/>
    <w:qFormat/>
    <w:rsid w:val="002D6928"/>
  </w:style>
  <w:style w:type="character" w:customStyle="1" w:styleId="WW8Num5z1">
    <w:name w:val="WW8Num5z1"/>
    <w:uiPriority w:val="99"/>
    <w:qFormat/>
    <w:rsid w:val="002D6928"/>
  </w:style>
  <w:style w:type="character" w:customStyle="1" w:styleId="WW8Num5z2">
    <w:name w:val="WW8Num5z2"/>
    <w:uiPriority w:val="99"/>
    <w:qFormat/>
    <w:rsid w:val="002D6928"/>
  </w:style>
  <w:style w:type="character" w:customStyle="1" w:styleId="WW8Num5z3">
    <w:name w:val="WW8Num5z3"/>
    <w:uiPriority w:val="99"/>
    <w:qFormat/>
    <w:rsid w:val="002D6928"/>
  </w:style>
  <w:style w:type="character" w:customStyle="1" w:styleId="WW8Num5z4">
    <w:name w:val="WW8Num5z4"/>
    <w:uiPriority w:val="99"/>
    <w:qFormat/>
    <w:rsid w:val="002D6928"/>
  </w:style>
  <w:style w:type="character" w:customStyle="1" w:styleId="WW8Num5z5">
    <w:name w:val="WW8Num5z5"/>
    <w:uiPriority w:val="99"/>
    <w:qFormat/>
    <w:rsid w:val="002D6928"/>
  </w:style>
  <w:style w:type="character" w:customStyle="1" w:styleId="WW8Num5z6">
    <w:name w:val="WW8Num5z6"/>
    <w:uiPriority w:val="99"/>
    <w:qFormat/>
    <w:rsid w:val="002D6928"/>
  </w:style>
  <w:style w:type="character" w:customStyle="1" w:styleId="WW8Num5z7">
    <w:name w:val="WW8Num5z7"/>
    <w:uiPriority w:val="99"/>
    <w:qFormat/>
    <w:rsid w:val="002D6928"/>
  </w:style>
  <w:style w:type="character" w:customStyle="1" w:styleId="WW8Num5z8">
    <w:name w:val="WW8Num5z8"/>
    <w:uiPriority w:val="99"/>
    <w:qFormat/>
    <w:rsid w:val="002D6928"/>
  </w:style>
  <w:style w:type="character" w:customStyle="1" w:styleId="WW8Num6z1">
    <w:name w:val="WW8Num6z1"/>
    <w:uiPriority w:val="99"/>
    <w:qFormat/>
    <w:rsid w:val="002D6928"/>
  </w:style>
  <w:style w:type="character" w:customStyle="1" w:styleId="WW8Num6z2">
    <w:name w:val="WW8Num6z2"/>
    <w:uiPriority w:val="99"/>
    <w:qFormat/>
    <w:rsid w:val="002D6928"/>
  </w:style>
  <w:style w:type="character" w:customStyle="1" w:styleId="WW8Num6z3">
    <w:name w:val="WW8Num6z3"/>
    <w:uiPriority w:val="99"/>
    <w:qFormat/>
    <w:rsid w:val="002D6928"/>
  </w:style>
  <w:style w:type="character" w:customStyle="1" w:styleId="WW8Num6z4">
    <w:name w:val="WW8Num6z4"/>
    <w:uiPriority w:val="99"/>
    <w:qFormat/>
    <w:rsid w:val="002D6928"/>
  </w:style>
  <w:style w:type="character" w:customStyle="1" w:styleId="WW8Num6z5">
    <w:name w:val="WW8Num6z5"/>
    <w:uiPriority w:val="99"/>
    <w:qFormat/>
    <w:rsid w:val="002D6928"/>
  </w:style>
  <w:style w:type="character" w:customStyle="1" w:styleId="WW8Num6z6">
    <w:name w:val="WW8Num6z6"/>
    <w:uiPriority w:val="99"/>
    <w:qFormat/>
    <w:rsid w:val="002D6928"/>
  </w:style>
  <w:style w:type="character" w:customStyle="1" w:styleId="WW8Num6z7">
    <w:name w:val="WW8Num6z7"/>
    <w:uiPriority w:val="99"/>
    <w:qFormat/>
    <w:rsid w:val="002D6928"/>
  </w:style>
  <w:style w:type="character" w:customStyle="1" w:styleId="WW8Num6z8">
    <w:name w:val="WW8Num6z8"/>
    <w:uiPriority w:val="99"/>
    <w:qFormat/>
    <w:rsid w:val="002D6928"/>
  </w:style>
  <w:style w:type="character" w:customStyle="1" w:styleId="WW8Num7z1">
    <w:name w:val="WW8Num7z1"/>
    <w:uiPriority w:val="99"/>
    <w:qFormat/>
    <w:rsid w:val="002D6928"/>
  </w:style>
  <w:style w:type="character" w:customStyle="1" w:styleId="WW8Num7z2">
    <w:name w:val="WW8Num7z2"/>
    <w:uiPriority w:val="99"/>
    <w:qFormat/>
    <w:rsid w:val="002D6928"/>
  </w:style>
  <w:style w:type="character" w:customStyle="1" w:styleId="WW8Num7z3">
    <w:name w:val="WW8Num7z3"/>
    <w:uiPriority w:val="99"/>
    <w:qFormat/>
    <w:rsid w:val="002D6928"/>
  </w:style>
  <w:style w:type="character" w:customStyle="1" w:styleId="WW8Num7z4">
    <w:name w:val="WW8Num7z4"/>
    <w:uiPriority w:val="99"/>
    <w:qFormat/>
    <w:rsid w:val="002D6928"/>
  </w:style>
  <w:style w:type="character" w:customStyle="1" w:styleId="WW8Num7z5">
    <w:name w:val="WW8Num7z5"/>
    <w:uiPriority w:val="99"/>
    <w:qFormat/>
    <w:rsid w:val="002D6928"/>
  </w:style>
  <w:style w:type="character" w:customStyle="1" w:styleId="WW8Num7z6">
    <w:name w:val="WW8Num7z6"/>
    <w:uiPriority w:val="99"/>
    <w:qFormat/>
    <w:rsid w:val="002D6928"/>
  </w:style>
  <w:style w:type="character" w:customStyle="1" w:styleId="WW8Num7z7">
    <w:name w:val="WW8Num7z7"/>
    <w:uiPriority w:val="99"/>
    <w:qFormat/>
    <w:rsid w:val="002D6928"/>
  </w:style>
  <w:style w:type="character" w:customStyle="1" w:styleId="WW8Num7z8">
    <w:name w:val="WW8Num7z8"/>
    <w:uiPriority w:val="99"/>
    <w:qFormat/>
    <w:rsid w:val="002D6928"/>
  </w:style>
  <w:style w:type="character" w:customStyle="1" w:styleId="WW8Num8z1">
    <w:name w:val="WW8Num8z1"/>
    <w:uiPriority w:val="99"/>
    <w:qFormat/>
    <w:rsid w:val="002D6928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2D6928"/>
  </w:style>
  <w:style w:type="character" w:customStyle="1" w:styleId="WW8Num8z3">
    <w:name w:val="WW8Num8z3"/>
    <w:uiPriority w:val="99"/>
    <w:qFormat/>
    <w:rsid w:val="002D6928"/>
  </w:style>
  <w:style w:type="character" w:customStyle="1" w:styleId="WW8Num8z4">
    <w:name w:val="WW8Num8z4"/>
    <w:uiPriority w:val="99"/>
    <w:qFormat/>
    <w:rsid w:val="002D6928"/>
  </w:style>
  <w:style w:type="character" w:customStyle="1" w:styleId="WW8Num8z5">
    <w:name w:val="WW8Num8z5"/>
    <w:uiPriority w:val="99"/>
    <w:qFormat/>
    <w:rsid w:val="002D6928"/>
  </w:style>
  <w:style w:type="character" w:customStyle="1" w:styleId="WW8Num8z6">
    <w:name w:val="WW8Num8z6"/>
    <w:uiPriority w:val="99"/>
    <w:qFormat/>
    <w:rsid w:val="002D6928"/>
  </w:style>
  <w:style w:type="character" w:customStyle="1" w:styleId="WW8Num8z7">
    <w:name w:val="WW8Num8z7"/>
    <w:uiPriority w:val="99"/>
    <w:qFormat/>
    <w:rsid w:val="002D6928"/>
  </w:style>
  <w:style w:type="character" w:customStyle="1" w:styleId="WW8Num8z8">
    <w:name w:val="WW8Num8z8"/>
    <w:uiPriority w:val="99"/>
    <w:qFormat/>
    <w:rsid w:val="002D6928"/>
  </w:style>
  <w:style w:type="character" w:customStyle="1" w:styleId="WW8Num10z1">
    <w:name w:val="WW8Num10z1"/>
    <w:uiPriority w:val="99"/>
    <w:qFormat/>
    <w:rsid w:val="002D6928"/>
  </w:style>
  <w:style w:type="character" w:customStyle="1" w:styleId="WW8Num10z2">
    <w:name w:val="WW8Num10z2"/>
    <w:uiPriority w:val="99"/>
    <w:qFormat/>
    <w:rsid w:val="002D6928"/>
  </w:style>
  <w:style w:type="character" w:customStyle="1" w:styleId="WW8Num10z3">
    <w:name w:val="WW8Num10z3"/>
    <w:uiPriority w:val="99"/>
    <w:qFormat/>
    <w:rsid w:val="002D6928"/>
  </w:style>
  <w:style w:type="character" w:customStyle="1" w:styleId="WW8Num10z4">
    <w:name w:val="WW8Num10z4"/>
    <w:uiPriority w:val="99"/>
    <w:qFormat/>
    <w:rsid w:val="002D6928"/>
  </w:style>
  <w:style w:type="character" w:customStyle="1" w:styleId="WW8Num10z5">
    <w:name w:val="WW8Num10z5"/>
    <w:uiPriority w:val="99"/>
    <w:qFormat/>
    <w:rsid w:val="002D6928"/>
  </w:style>
  <w:style w:type="character" w:customStyle="1" w:styleId="WW8Num10z6">
    <w:name w:val="WW8Num10z6"/>
    <w:uiPriority w:val="99"/>
    <w:qFormat/>
    <w:rsid w:val="002D6928"/>
  </w:style>
  <w:style w:type="character" w:customStyle="1" w:styleId="WW8Num10z7">
    <w:name w:val="WW8Num10z7"/>
    <w:uiPriority w:val="99"/>
    <w:qFormat/>
    <w:rsid w:val="002D6928"/>
  </w:style>
  <w:style w:type="character" w:customStyle="1" w:styleId="WW8Num10z8">
    <w:name w:val="WW8Num10z8"/>
    <w:uiPriority w:val="99"/>
    <w:qFormat/>
    <w:rsid w:val="002D6928"/>
  </w:style>
  <w:style w:type="character" w:customStyle="1" w:styleId="WW8Num11z1">
    <w:name w:val="WW8Num11z1"/>
    <w:uiPriority w:val="99"/>
    <w:qFormat/>
    <w:rsid w:val="002D6928"/>
    <w:rPr>
      <w:sz w:val="20"/>
    </w:rPr>
  </w:style>
  <w:style w:type="character" w:customStyle="1" w:styleId="WW8Num11z2">
    <w:name w:val="WW8Num11z2"/>
    <w:uiPriority w:val="99"/>
    <w:qFormat/>
    <w:rsid w:val="002D6928"/>
  </w:style>
  <w:style w:type="character" w:customStyle="1" w:styleId="WW8Num11z3">
    <w:name w:val="WW8Num11z3"/>
    <w:uiPriority w:val="99"/>
    <w:qFormat/>
    <w:rsid w:val="002D6928"/>
  </w:style>
  <w:style w:type="character" w:customStyle="1" w:styleId="WW8Num11z4">
    <w:name w:val="WW8Num11z4"/>
    <w:uiPriority w:val="99"/>
    <w:qFormat/>
    <w:rsid w:val="002D6928"/>
  </w:style>
  <w:style w:type="character" w:customStyle="1" w:styleId="WW8Num11z5">
    <w:name w:val="WW8Num11z5"/>
    <w:uiPriority w:val="99"/>
    <w:qFormat/>
    <w:rsid w:val="002D6928"/>
  </w:style>
  <w:style w:type="character" w:customStyle="1" w:styleId="WW8Num11z6">
    <w:name w:val="WW8Num11z6"/>
    <w:uiPriority w:val="99"/>
    <w:qFormat/>
    <w:rsid w:val="002D6928"/>
  </w:style>
  <w:style w:type="character" w:customStyle="1" w:styleId="WW8Num11z7">
    <w:name w:val="WW8Num11z7"/>
    <w:uiPriority w:val="99"/>
    <w:qFormat/>
    <w:rsid w:val="002D6928"/>
  </w:style>
  <w:style w:type="character" w:customStyle="1" w:styleId="WW8Num11z8">
    <w:name w:val="WW8Num11z8"/>
    <w:uiPriority w:val="99"/>
    <w:qFormat/>
    <w:rsid w:val="002D6928"/>
  </w:style>
  <w:style w:type="character" w:customStyle="1" w:styleId="WW8Num12z2">
    <w:name w:val="WW8Num12z2"/>
    <w:uiPriority w:val="99"/>
    <w:qFormat/>
    <w:rsid w:val="002D6928"/>
    <w:rPr>
      <w:rFonts w:ascii="Wingdings" w:hAnsi="Wingdings"/>
    </w:rPr>
  </w:style>
  <w:style w:type="character" w:customStyle="1" w:styleId="WW8Num12z3">
    <w:name w:val="WW8Num12z3"/>
    <w:uiPriority w:val="99"/>
    <w:qFormat/>
    <w:rsid w:val="002D6928"/>
    <w:rPr>
      <w:rFonts w:ascii="Symbol" w:hAnsi="Symbol"/>
    </w:rPr>
  </w:style>
  <w:style w:type="character" w:customStyle="1" w:styleId="WW8Num12z4">
    <w:name w:val="WW8Num12z4"/>
    <w:uiPriority w:val="99"/>
    <w:qFormat/>
    <w:rsid w:val="002D6928"/>
    <w:rPr>
      <w:rFonts w:ascii="Courier New" w:hAnsi="Courier New"/>
    </w:rPr>
  </w:style>
  <w:style w:type="character" w:customStyle="1" w:styleId="WW8Num13z1">
    <w:name w:val="WW8Num13z1"/>
    <w:uiPriority w:val="99"/>
    <w:qFormat/>
    <w:rsid w:val="002D6928"/>
  </w:style>
  <w:style w:type="character" w:customStyle="1" w:styleId="WW8Num13z2">
    <w:name w:val="WW8Num13z2"/>
    <w:uiPriority w:val="99"/>
    <w:qFormat/>
    <w:rsid w:val="002D6928"/>
  </w:style>
  <w:style w:type="character" w:customStyle="1" w:styleId="WW8Num13z3">
    <w:name w:val="WW8Num13z3"/>
    <w:uiPriority w:val="99"/>
    <w:qFormat/>
    <w:rsid w:val="002D6928"/>
  </w:style>
  <w:style w:type="character" w:customStyle="1" w:styleId="WW8Num13z4">
    <w:name w:val="WW8Num13z4"/>
    <w:uiPriority w:val="99"/>
    <w:qFormat/>
    <w:rsid w:val="002D6928"/>
  </w:style>
  <w:style w:type="character" w:customStyle="1" w:styleId="WW8Num13z5">
    <w:name w:val="WW8Num13z5"/>
    <w:uiPriority w:val="99"/>
    <w:qFormat/>
    <w:rsid w:val="002D6928"/>
  </w:style>
  <w:style w:type="character" w:customStyle="1" w:styleId="WW8Num13z6">
    <w:name w:val="WW8Num13z6"/>
    <w:uiPriority w:val="99"/>
    <w:qFormat/>
    <w:rsid w:val="002D6928"/>
  </w:style>
  <w:style w:type="character" w:customStyle="1" w:styleId="WW8Num13z7">
    <w:name w:val="WW8Num13z7"/>
    <w:uiPriority w:val="99"/>
    <w:qFormat/>
    <w:rsid w:val="002D6928"/>
  </w:style>
  <w:style w:type="character" w:customStyle="1" w:styleId="WW8Num13z8">
    <w:name w:val="WW8Num13z8"/>
    <w:uiPriority w:val="99"/>
    <w:qFormat/>
    <w:rsid w:val="002D6928"/>
  </w:style>
  <w:style w:type="character" w:customStyle="1" w:styleId="WW8Num14z1">
    <w:name w:val="WW8Num14z1"/>
    <w:uiPriority w:val="99"/>
    <w:qFormat/>
    <w:rsid w:val="002D6928"/>
  </w:style>
  <w:style w:type="character" w:customStyle="1" w:styleId="WW8Num14z2">
    <w:name w:val="WW8Num14z2"/>
    <w:uiPriority w:val="99"/>
    <w:qFormat/>
    <w:rsid w:val="002D6928"/>
  </w:style>
  <w:style w:type="character" w:customStyle="1" w:styleId="WW8Num14z3">
    <w:name w:val="WW8Num14z3"/>
    <w:uiPriority w:val="99"/>
    <w:qFormat/>
    <w:rsid w:val="002D6928"/>
  </w:style>
  <w:style w:type="character" w:customStyle="1" w:styleId="WW8Num14z4">
    <w:name w:val="WW8Num14z4"/>
    <w:uiPriority w:val="99"/>
    <w:qFormat/>
    <w:rsid w:val="002D6928"/>
  </w:style>
  <w:style w:type="character" w:customStyle="1" w:styleId="WW8Num14z5">
    <w:name w:val="WW8Num14z5"/>
    <w:uiPriority w:val="99"/>
    <w:qFormat/>
    <w:rsid w:val="002D6928"/>
  </w:style>
  <w:style w:type="character" w:customStyle="1" w:styleId="WW8Num14z6">
    <w:name w:val="WW8Num14z6"/>
    <w:uiPriority w:val="99"/>
    <w:qFormat/>
    <w:rsid w:val="002D6928"/>
  </w:style>
  <w:style w:type="character" w:customStyle="1" w:styleId="WW8Num14z7">
    <w:name w:val="WW8Num14z7"/>
    <w:uiPriority w:val="99"/>
    <w:qFormat/>
    <w:rsid w:val="002D6928"/>
  </w:style>
  <w:style w:type="character" w:customStyle="1" w:styleId="WW8Num14z8">
    <w:name w:val="WW8Num14z8"/>
    <w:uiPriority w:val="99"/>
    <w:qFormat/>
    <w:rsid w:val="002D6928"/>
  </w:style>
  <w:style w:type="character" w:customStyle="1" w:styleId="WW8Num15z1">
    <w:name w:val="WW8Num15z1"/>
    <w:uiPriority w:val="99"/>
    <w:qFormat/>
    <w:rsid w:val="002D6928"/>
  </w:style>
  <w:style w:type="character" w:customStyle="1" w:styleId="WW8Num15z2">
    <w:name w:val="WW8Num15z2"/>
    <w:uiPriority w:val="99"/>
    <w:qFormat/>
    <w:rsid w:val="002D6928"/>
  </w:style>
  <w:style w:type="character" w:customStyle="1" w:styleId="WW8Num15z3">
    <w:name w:val="WW8Num15z3"/>
    <w:uiPriority w:val="99"/>
    <w:qFormat/>
    <w:rsid w:val="002D6928"/>
  </w:style>
  <w:style w:type="character" w:customStyle="1" w:styleId="WW8Num15z4">
    <w:name w:val="WW8Num15z4"/>
    <w:uiPriority w:val="99"/>
    <w:qFormat/>
    <w:rsid w:val="002D6928"/>
  </w:style>
  <w:style w:type="character" w:customStyle="1" w:styleId="WW8Num15z5">
    <w:name w:val="WW8Num15z5"/>
    <w:uiPriority w:val="99"/>
    <w:qFormat/>
    <w:rsid w:val="002D6928"/>
  </w:style>
  <w:style w:type="character" w:customStyle="1" w:styleId="WW8Num15z6">
    <w:name w:val="WW8Num15z6"/>
    <w:uiPriority w:val="99"/>
    <w:qFormat/>
    <w:rsid w:val="002D6928"/>
  </w:style>
  <w:style w:type="character" w:customStyle="1" w:styleId="WW8Num15z7">
    <w:name w:val="WW8Num15z7"/>
    <w:uiPriority w:val="99"/>
    <w:qFormat/>
    <w:rsid w:val="002D6928"/>
  </w:style>
  <w:style w:type="character" w:customStyle="1" w:styleId="WW8Num15z8">
    <w:name w:val="WW8Num15z8"/>
    <w:uiPriority w:val="99"/>
    <w:qFormat/>
    <w:rsid w:val="002D6928"/>
  </w:style>
  <w:style w:type="character" w:customStyle="1" w:styleId="WW8Num16z1">
    <w:name w:val="WW8Num16z1"/>
    <w:uiPriority w:val="99"/>
    <w:qFormat/>
    <w:rsid w:val="002D6928"/>
  </w:style>
  <w:style w:type="character" w:customStyle="1" w:styleId="WW8Num16z2">
    <w:name w:val="WW8Num16z2"/>
    <w:uiPriority w:val="99"/>
    <w:qFormat/>
    <w:rsid w:val="002D6928"/>
  </w:style>
  <w:style w:type="character" w:customStyle="1" w:styleId="WW8Num16z3">
    <w:name w:val="WW8Num16z3"/>
    <w:uiPriority w:val="99"/>
    <w:qFormat/>
    <w:rsid w:val="002D6928"/>
  </w:style>
  <w:style w:type="character" w:customStyle="1" w:styleId="WW8Num16z4">
    <w:name w:val="WW8Num16z4"/>
    <w:uiPriority w:val="99"/>
    <w:qFormat/>
    <w:rsid w:val="002D6928"/>
  </w:style>
  <w:style w:type="character" w:customStyle="1" w:styleId="WW8Num16z5">
    <w:name w:val="WW8Num16z5"/>
    <w:uiPriority w:val="99"/>
    <w:qFormat/>
    <w:rsid w:val="002D6928"/>
  </w:style>
  <w:style w:type="character" w:customStyle="1" w:styleId="WW8Num16z6">
    <w:name w:val="WW8Num16z6"/>
    <w:uiPriority w:val="99"/>
    <w:qFormat/>
    <w:rsid w:val="002D6928"/>
  </w:style>
  <w:style w:type="character" w:customStyle="1" w:styleId="WW8Num16z7">
    <w:name w:val="WW8Num16z7"/>
    <w:uiPriority w:val="99"/>
    <w:qFormat/>
    <w:rsid w:val="002D6928"/>
  </w:style>
  <w:style w:type="character" w:customStyle="1" w:styleId="WW8Num16z8">
    <w:name w:val="WW8Num16z8"/>
    <w:uiPriority w:val="99"/>
    <w:qFormat/>
    <w:rsid w:val="002D6928"/>
  </w:style>
  <w:style w:type="character" w:customStyle="1" w:styleId="affffffff1">
    <w:name w:val="Символ нумерации"/>
    <w:uiPriority w:val="99"/>
    <w:qFormat/>
    <w:rsid w:val="002D6928"/>
  </w:style>
  <w:style w:type="paragraph" w:customStyle="1" w:styleId="1ffff3">
    <w:name w:val="Название1"/>
    <w:basedOn w:val="a2"/>
    <w:uiPriority w:val="99"/>
    <w:qFormat/>
    <w:rsid w:val="002D6928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2D6928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2D6928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2D692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2D6928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2D6928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2D6928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2D6928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2D6928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2D6928"/>
    <w:rPr>
      <w:sz w:val="24"/>
    </w:rPr>
  </w:style>
  <w:style w:type="character" w:customStyle="1" w:styleId="501">
    <w:name w:val="Знак Знак501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2D6928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2D6928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2D6928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2D6928"/>
    <w:rPr>
      <w:rFonts w:cs="Times New Roman"/>
    </w:rPr>
  </w:style>
  <w:style w:type="character" w:customStyle="1" w:styleId="Heading12">
    <w:name w:val="Heading 12 Знак Знак"/>
    <w:uiPriority w:val="99"/>
    <w:qFormat/>
    <w:rsid w:val="002D6928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2D692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2D6928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2D6928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2D6928"/>
    <w:rPr>
      <w:lang w:eastAsia="en-US"/>
    </w:rPr>
  </w:style>
  <w:style w:type="character" w:customStyle="1" w:styleId="225">
    <w:name w:val="Заголовок 2 Знак2"/>
    <w:uiPriority w:val="99"/>
    <w:qFormat/>
    <w:rsid w:val="002D6928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2D6928"/>
    <w:rPr>
      <w:sz w:val="24"/>
    </w:rPr>
  </w:style>
  <w:style w:type="paragraph" w:customStyle="1" w:styleId="paragraf2">
    <w:name w:val="paragraf2"/>
    <w:basedOn w:val="a2"/>
    <w:uiPriority w:val="99"/>
    <w:qFormat/>
    <w:rsid w:val="002D6928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2D6928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2D6928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2D6928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2D692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2D692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2D692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2D6928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2D6928"/>
    <w:rPr>
      <w:color w:val="auto"/>
    </w:rPr>
  </w:style>
  <w:style w:type="paragraph" w:customStyle="1" w:styleId="affffffff3">
    <w:name w:val="Обычный.Нормальный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2D6928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2D6928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2D6928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2D6928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2D6928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2D6928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2D6928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2D6928"/>
    <w:rPr>
      <w:i/>
    </w:rPr>
  </w:style>
  <w:style w:type="character" w:customStyle="1" w:styleId="font2">
    <w:name w:val="font2"/>
    <w:uiPriority w:val="99"/>
    <w:qFormat/>
    <w:rsid w:val="002D6928"/>
  </w:style>
  <w:style w:type="character" w:customStyle="1" w:styleId="keyworddef1">
    <w:name w:val="keyword_def1"/>
    <w:uiPriority w:val="99"/>
    <w:qFormat/>
    <w:rsid w:val="002D6928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2D6928"/>
    <w:rPr>
      <w:b/>
    </w:rPr>
  </w:style>
  <w:style w:type="paragraph" w:customStyle="1" w:styleId="affffffff5">
    <w:name w:val="Текст документа"/>
    <w:basedOn w:val="a2"/>
    <w:uiPriority w:val="99"/>
    <w:qFormat/>
    <w:rsid w:val="002D6928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2D6928"/>
    <w:rPr>
      <w:i/>
    </w:rPr>
  </w:style>
  <w:style w:type="paragraph" w:customStyle="1" w:styleId="Style164">
    <w:name w:val="Style16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2D6928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2D6928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2D6928"/>
    <w:rPr>
      <w:i/>
    </w:rPr>
  </w:style>
  <w:style w:type="paragraph" w:customStyle="1" w:styleId="68">
    <w:name w:val="Обычный (веб)6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2D6928"/>
  </w:style>
  <w:style w:type="character" w:customStyle="1" w:styleId="pav31">
    <w:name w:val="pav31"/>
    <w:uiPriority w:val="99"/>
    <w:qFormat/>
    <w:rsid w:val="002D6928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2D6928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2D6928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2D6928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2D6928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2D6928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2D6928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2D6928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2D6928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2D6928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2D6928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2D6928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2D6928"/>
  </w:style>
  <w:style w:type="character" w:customStyle="1" w:styleId="fontstyle160">
    <w:name w:val="fontstyle16"/>
    <w:uiPriority w:val="99"/>
    <w:qFormat/>
    <w:rsid w:val="002D6928"/>
  </w:style>
  <w:style w:type="character" w:customStyle="1" w:styleId="noprint">
    <w:name w:val="noprint"/>
    <w:uiPriority w:val="99"/>
    <w:qFormat/>
    <w:rsid w:val="002D6928"/>
  </w:style>
  <w:style w:type="paragraph" w:customStyle="1" w:styleId="center">
    <w:name w:val="cent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2D6928"/>
  </w:style>
  <w:style w:type="character" w:customStyle="1" w:styleId="Typewriter">
    <w:name w:val="Typewriter"/>
    <w:uiPriority w:val="99"/>
    <w:qFormat/>
    <w:rsid w:val="002D6928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2D6928"/>
  </w:style>
  <w:style w:type="character" w:customStyle="1" w:styleId="texample">
    <w:name w:val="texample"/>
    <w:uiPriority w:val="99"/>
    <w:qFormat/>
    <w:rsid w:val="002D6928"/>
  </w:style>
  <w:style w:type="character" w:customStyle="1" w:styleId="sentence">
    <w:name w:val="sentence"/>
    <w:uiPriority w:val="99"/>
    <w:qFormat/>
    <w:rsid w:val="002D6928"/>
  </w:style>
  <w:style w:type="character" w:customStyle="1" w:styleId="input">
    <w:name w:val="input"/>
    <w:uiPriority w:val="99"/>
    <w:qFormat/>
    <w:rsid w:val="002D6928"/>
  </w:style>
  <w:style w:type="character" w:customStyle="1" w:styleId="xmlemitalic">
    <w:name w:val="xml_em_italic"/>
    <w:uiPriority w:val="99"/>
    <w:qFormat/>
    <w:rsid w:val="002D6928"/>
  </w:style>
  <w:style w:type="character" w:customStyle="1" w:styleId="serp-urlitem">
    <w:name w:val="serp-url__item"/>
    <w:uiPriority w:val="99"/>
    <w:qFormat/>
    <w:rsid w:val="002D6928"/>
  </w:style>
  <w:style w:type="character" w:customStyle="1" w:styleId="1ffff9">
    <w:name w:val="Гиперссылка1"/>
    <w:uiPriority w:val="99"/>
    <w:qFormat/>
    <w:rsid w:val="002D6928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2D6928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2D6928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2D6928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2D6928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2D6928"/>
  </w:style>
  <w:style w:type="character" w:customStyle="1" w:styleId="zagl">
    <w:name w:val="zagl"/>
    <w:uiPriority w:val="99"/>
    <w:qFormat/>
    <w:rsid w:val="002D6928"/>
  </w:style>
  <w:style w:type="character" w:customStyle="1" w:styleId="FontStyle135">
    <w:name w:val="Font Style135"/>
    <w:uiPriority w:val="99"/>
    <w:qFormat/>
    <w:rsid w:val="002D6928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2D6928"/>
    <w:rPr>
      <w:vanish/>
    </w:rPr>
  </w:style>
  <w:style w:type="character" w:customStyle="1" w:styleId="butback">
    <w:name w:val="butback"/>
    <w:uiPriority w:val="99"/>
    <w:qFormat/>
    <w:rsid w:val="002D6928"/>
  </w:style>
  <w:style w:type="character" w:customStyle="1" w:styleId="3f8">
    <w:name w:val="Основной текст Знак Знак3"/>
    <w:uiPriority w:val="99"/>
    <w:locked/>
    <w:rsid w:val="002D6928"/>
    <w:rPr>
      <w:sz w:val="24"/>
      <w:lang w:val="ru-RU" w:eastAsia="ru-RU"/>
    </w:rPr>
  </w:style>
  <w:style w:type="character" w:customStyle="1" w:styleId="a30">
    <w:name w:val="a3"/>
    <w:uiPriority w:val="99"/>
    <w:qFormat/>
    <w:rsid w:val="002D6928"/>
  </w:style>
  <w:style w:type="character" w:customStyle="1" w:styleId="formula">
    <w:name w:val="formula"/>
    <w:uiPriority w:val="99"/>
    <w:qFormat/>
    <w:rsid w:val="002D6928"/>
  </w:style>
  <w:style w:type="character" w:customStyle="1" w:styleId="style170">
    <w:name w:val="style17"/>
    <w:uiPriority w:val="99"/>
    <w:qFormat/>
    <w:rsid w:val="002D6928"/>
  </w:style>
  <w:style w:type="character" w:customStyle="1" w:styleId="texhtml">
    <w:name w:val="texhtml"/>
    <w:uiPriority w:val="99"/>
    <w:qFormat/>
    <w:rsid w:val="002D6928"/>
  </w:style>
  <w:style w:type="character" w:customStyle="1" w:styleId="style230">
    <w:name w:val="style23"/>
    <w:uiPriority w:val="99"/>
    <w:qFormat/>
    <w:rsid w:val="002D6928"/>
  </w:style>
  <w:style w:type="character" w:customStyle="1" w:styleId="BodyTextChar1">
    <w:name w:val="Body Text Char1"/>
    <w:uiPriority w:val="99"/>
    <w:qFormat/>
    <w:locked/>
    <w:rsid w:val="002D6928"/>
    <w:rPr>
      <w:sz w:val="24"/>
      <w:lang w:eastAsia="ru-RU"/>
    </w:rPr>
  </w:style>
  <w:style w:type="character" w:customStyle="1" w:styleId="FontStyle29">
    <w:name w:val="Font Style29"/>
    <w:uiPriority w:val="99"/>
    <w:qFormat/>
    <w:rsid w:val="002D6928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2D6928"/>
  </w:style>
  <w:style w:type="character" w:customStyle="1" w:styleId="answer-source">
    <w:name w:val="answer-source"/>
    <w:uiPriority w:val="99"/>
    <w:qFormat/>
    <w:rsid w:val="002D6928"/>
  </w:style>
  <w:style w:type="character" w:customStyle="1" w:styleId="reftag">
    <w:name w:val="reftag"/>
    <w:uiPriority w:val="99"/>
    <w:qFormat/>
    <w:rsid w:val="002D6928"/>
  </w:style>
  <w:style w:type="character" w:customStyle="1" w:styleId="tgc">
    <w:name w:val="_tgc"/>
    <w:uiPriority w:val="99"/>
    <w:qFormat/>
    <w:rsid w:val="002D6928"/>
  </w:style>
  <w:style w:type="paragraph" w:customStyle="1" w:styleId="Style134">
    <w:name w:val="Style13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2D6928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2D6928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2D692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2D6928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2D6928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2D6928"/>
  </w:style>
  <w:style w:type="character" w:customStyle="1" w:styleId="s13">
    <w:name w:val="s13"/>
    <w:uiPriority w:val="99"/>
    <w:qFormat/>
    <w:rsid w:val="002D6928"/>
  </w:style>
  <w:style w:type="paragraph" w:customStyle="1" w:styleId="p29">
    <w:name w:val="p29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2D6928"/>
  </w:style>
  <w:style w:type="character" w:customStyle="1" w:styleId="s15">
    <w:name w:val="s15"/>
    <w:uiPriority w:val="99"/>
    <w:qFormat/>
    <w:rsid w:val="002D6928"/>
  </w:style>
  <w:style w:type="paragraph" w:customStyle="1" w:styleId="p33">
    <w:name w:val="p3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2D6928"/>
  </w:style>
  <w:style w:type="paragraph" w:customStyle="1" w:styleId="p25">
    <w:name w:val="p25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2D6928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2D6928"/>
    <w:rPr>
      <w:sz w:val="24"/>
    </w:rPr>
  </w:style>
  <w:style w:type="character" w:customStyle="1" w:styleId="1ffffb">
    <w:name w:val="Красная строка Знак1"/>
    <w:uiPriority w:val="99"/>
    <w:qFormat/>
    <w:rsid w:val="002D6928"/>
    <w:rPr>
      <w:sz w:val="24"/>
    </w:rPr>
  </w:style>
  <w:style w:type="character" w:customStyle="1" w:styleId="2610">
    <w:name w:val="Знак Знак261"/>
    <w:uiPriority w:val="99"/>
    <w:qFormat/>
    <w:rsid w:val="002D6928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2D6928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2D6928"/>
    <w:rPr>
      <w:rFonts w:cs="Times New Roman"/>
    </w:rPr>
  </w:style>
  <w:style w:type="character" w:customStyle="1" w:styleId="2112">
    <w:name w:val="Цитата 2 Знак11"/>
    <w:uiPriority w:val="99"/>
    <w:qFormat/>
    <w:rsid w:val="002D6928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2D6928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2D6928"/>
    <w:rPr>
      <w:sz w:val="24"/>
    </w:rPr>
  </w:style>
  <w:style w:type="character" w:customStyle="1" w:styleId="613">
    <w:name w:val="Знак6 Знак Знак1"/>
    <w:uiPriority w:val="99"/>
    <w:qFormat/>
    <w:rsid w:val="002D6928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2D6928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2D6928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2D6928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2D6928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2D692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2D6928"/>
    <w:rPr>
      <w:rFonts w:cs="Times New Roman"/>
    </w:rPr>
  </w:style>
  <w:style w:type="paragraph" w:customStyle="1" w:styleId="p21">
    <w:name w:val="p2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2D6928"/>
    <w:rPr>
      <w:color w:val="2C437A"/>
      <w:u w:val="none"/>
    </w:rPr>
  </w:style>
  <w:style w:type="character" w:customStyle="1" w:styleId="700">
    <w:name w:val="Знак Знак70"/>
    <w:uiPriority w:val="99"/>
    <w:qFormat/>
    <w:rsid w:val="002D6928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2D6928"/>
    <w:rPr>
      <w:b/>
      <w:sz w:val="28"/>
    </w:rPr>
  </w:style>
  <w:style w:type="character" w:customStyle="1" w:styleId="680">
    <w:name w:val="Знак Знак68"/>
    <w:uiPriority w:val="99"/>
    <w:qFormat/>
    <w:rsid w:val="002D6928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2D6928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2D6928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2D6928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2D6928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2D6928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2D6928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2D6928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2D6928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2D6928"/>
    <w:rPr>
      <w:shd w:val="clear" w:color="auto" w:fill="FFFFFF"/>
    </w:rPr>
  </w:style>
  <w:style w:type="paragraph" w:customStyle="1" w:styleId="WW-Normal">
    <w:name w:val="WW-Normal"/>
    <w:uiPriority w:val="99"/>
    <w:qFormat/>
    <w:rsid w:val="002D6928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2D6928"/>
    <w:rPr>
      <w:color w:val="000000"/>
      <w:sz w:val="20"/>
    </w:rPr>
  </w:style>
  <w:style w:type="character" w:customStyle="1" w:styleId="A31">
    <w:name w:val="A3"/>
    <w:uiPriority w:val="99"/>
    <w:qFormat/>
    <w:rsid w:val="002D6928"/>
    <w:rPr>
      <w:b/>
      <w:color w:val="000000"/>
      <w:sz w:val="30"/>
    </w:rPr>
  </w:style>
  <w:style w:type="character" w:customStyle="1" w:styleId="para6">
    <w:name w:val="para6"/>
    <w:uiPriority w:val="99"/>
    <w:qFormat/>
    <w:rsid w:val="002D6928"/>
  </w:style>
  <w:style w:type="character" w:customStyle="1" w:styleId="affffffff9">
    <w:name w:val="Абзац списка Знак"/>
    <w:link w:val="5a"/>
    <w:uiPriority w:val="34"/>
    <w:qFormat/>
    <w:locked/>
    <w:rsid w:val="002D6928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2D6928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2D6928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2D6928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2D6928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2D6928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2D6928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2D6928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2D6928"/>
    <w:rPr>
      <w:color w:val="808080"/>
    </w:rPr>
  </w:style>
  <w:style w:type="paragraph" w:customStyle="1" w:styleId="small">
    <w:name w:val="small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2D6928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2D6928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2D6928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2D6928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2D6928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2D6928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2D6928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2D6928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2D6928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2D6928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2D6928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2D6928"/>
  </w:style>
  <w:style w:type="paragraph" w:customStyle="1" w:styleId="affffffffc">
    <w:name w:val="_Обычный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2D6928"/>
  </w:style>
  <w:style w:type="paragraph" w:customStyle="1" w:styleId="1270">
    <w:name w:val="Стиль по ширине Первая строка:  127 см"/>
    <w:basedOn w:val="a2"/>
    <w:uiPriority w:val="99"/>
    <w:qFormat/>
    <w:rsid w:val="002D6928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2D6928"/>
    <w:rPr>
      <w:rFonts w:cs="Times New Roman"/>
    </w:rPr>
  </w:style>
  <w:style w:type="character" w:customStyle="1" w:styleId="hl">
    <w:name w:val="hl"/>
    <w:uiPriority w:val="99"/>
    <w:qFormat/>
    <w:rsid w:val="002D6928"/>
  </w:style>
  <w:style w:type="paragraph" w:customStyle="1" w:styleId="book">
    <w:name w:val="book"/>
    <w:basedOn w:val="a2"/>
    <w:uiPriority w:val="99"/>
    <w:qFormat/>
    <w:rsid w:val="002D6928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2D6928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2D6928"/>
  </w:style>
  <w:style w:type="paragraph" w:customStyle="1" w:styleId="12a">
    <w:name w:val="стиль12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2D6928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2D6928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2D6928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2D6928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2D6928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2D6928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2D6928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2D6928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2D6928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2D6928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2D6928"/>
    <w:rPr>
      <w:rFonts w:ascii="Wingdings" w:hAnsi="Wingdings"/>
    </w:rPr>
  </w:style>
  <w:style w:type="character" w:customStyle="1" w:styleId="WW8Num3z2">
    <w:name w:val="WW8Num3z2"/>
    <w:uiPriority w:val="99"/>
    <w:qFormat/>
    <w:rsid w:val="002D6928"/>
    <w:rPr>
      <w:rFonts w:ascii="Wingdings" w:hAnsi="Wingdings"/>
    </w:rPr>
  </w:style>
  <w:style w:type="character" w:customStyle="1" w:styleId="WW8Num3z3">
    <w:name w:val="WW8Num3z3"/>
    <w:uiPriority w:val="99"/>
    <w:qFormat/>
    <w:rsid w:val="002D6928"/>
    <w:rPr>
      <w:rFonts w:ascii="Symbol" w:hAnsi="Symbol"/>
    </w:rPr>
  </w:style>
  <w:style w:type="character" w:customStyle="1" w:styleId="WW8Num12z1">
    <w:name w:val="WW8Num12z1"/>
    <w:uiPriority w:val="99"/>
    <w:qFormat/>
    <w:rsid w:val="002D6928"/>
    <w:rPr>
      <w:b/>
    </w:rPr>
  </w:style>
  <w:style w:type="character" w:customStyle="1" w:styleId="WW8Num12z5">
    <w:name w:val="WW8Num12z5"/>
    <w:uiPriority w:val="99"/>
    <w:qFormat/>
    <w:rsid w:val="002D6928"/>
  </w:style>
  <w:style w:type="character" w:customStyle="1" w:styleId="WW8Num12z6">
    <w:name w:val="WW8Num12z6"/>
    <w:uiPriority w:val="99"/>
    <w:qFormat/>
    <w:rsid w:val="002D6928"/>
  </w:style>
  <w:style w:type="character" w:customStyle="1" w:styleId="WW8Num12z7">
    <w:name w:val="WW8Num12z7"/>
    <w:uiPriority w:val="99"/>
    <w:qFormat/>
    <w:rsid w:val="002D6928"/>
  </w:style>
  <w:style w:type="character" w:customStyle="1" w:styleId="WW8Num12z8">
    <w:name w:val="WW8Num12z8"/>
    <w:uiPriority w:val="99"/>
    <w:qFormat/>
    <w:rsid w:val="002D6928"/>
  </w:style>
  <w:style w:type="character" w:customStyle="1" w:styleId="WW8Num17z2">
    <w:name w:val="WW8Num17z2"/>
    <w:uiPriority w:val="99"/>
    <w:qFormat/>
    <w:rsid w:val="002D6928"/>
  </w:style>
  <w:style w:type="character" w:customStyle="1" w:styleId="WW8Num17z3">
    <w:name w:val="WW8Num17z3"/>
    <w:uiPriority w:val="99"/>
    <w:qFormat/>
    <w:rsid w:val="002D6928"/>
  </w:style>
  <w:style w:type="character" w:customStyle="1" w:styleId="WW8Num17z4">
    <w:name w:val="WW8Num17z4"/>
    <w:uiPriority w:val="99"/>
    <w:qFormat/>
    <w:rsid w:val="002D6928"/>
  </w:style>
  <w:style w:type="character" w:customStyle="1" w:styleId="WW8Num17z5">
    <w:name w:val="WW8Num17z5"/>
    <w:uiPriority w:val="99"/>
    <w:qFormat/>
    <w:rsid w:val="002D6928"/>
  </w:style>
  <w:style w:type="character" w:customStyle="1" w:styleId="WW8Num17z6">
    <w:name w:val="WW8Num17z6"/>
    <w:uiPriority w:val="99"/>
    <w:qFormat/>
    <w:rsid w:val="002D6928"/>
  </w:style>
  <w:style w:type="character" w:customStyle="1" w:styleId="WW8Num17z7">
    <w:name w:val="WW8Num17z7"/>
    <w:uiPriority w:val="99"/>
    <w:qFormat/>
    <w:rsid w:val="002D6928"/>
  </w:style>
  <w:style w:type="character" w:customStyle="1" w:styleId="WW8Num17z8">
    <w:name w:val="WW8Num17z8"/>
    <w:uiPriority w:val="99"/>
    <w:qFormat/>
    <w:rsid w:val="002D6928"/>
  </w:style>
  <w:style w:type="character" w:customStyle="1" w:styleId="WW8Num20z0">
    <w:name w:val="WW8Num20z0"/>
    <w:uiPriority w:val="99"/>
    <w:qFormat/>
    <w:rsid w:val="002D6928"/>
  </w:style>
  <w:style w:type="character" w:customStyle="1" w:styleId="WW8Num21z0">
    <w:name w:val="WW8Num21z0"/>
    <w:uiPriority w:val="99"/>
    <w:qFormat/>
    <w:rsid w:val="002D6928"/>
  </w:style>
  <w:style w:type="character" w:customStyle="1" w:styleId="WW8Num21z1">
    <w:name w:val="WW8Num21z1"/>
    <w:uiPriority w:val="99"/>
    <w:qFormat/>
    <w:rsid w:val="002D6928"/>
  </w:style>
  <w:style w:type="character" w:customStyle="1" w:styleId="WW8Num21z2">
    <w:name w:val="WW8Num21z2"/>
    <w:uiPriority w:val="99"/>
    <w:qFormat/>
    <w:rsid w:val="002D6928"/>
  </w:style>
  <w:style w:type="character" w:customStyle="1" w:styleId="WW8Num21z3">
    <w:name w:val="WW8Num21z3"/>
    <w:uiPriority w:val="99"/>
    <w:qFormat/>
    <w:rsid w:val="002D6928"/>
  </w:style>
  <w:style w:type="character" w:customStyle="1" w:styleId="WW8Num21z4">
    <w:name w:val="WW8Num21z4"/>
    <w:uiPriority w:val="99"/>
    <w:qFormat/>
    <w:rsid w:val="002D6928"/>
  </w:style>
  <w:style w:type="character" w:customStyle="1" w:styleId="WW8Num21z5">
    <w:name w:val="WW8Num21z5"/>
    <w:uiPriority w:val="99"/>
    <w:qFormat/>
    <w:rsid w:val="002D6928"/>
  </w:style>
  <w:style w:type="character" w:customStyle="1" w:styleId="WW8Num21z6">
    <w:name w:val="WW8Num21z6"/>
    <w:uiPriority w:val="99"/>
    <w:qFormat/>
    <w:rsid w:val="002D6928"/>
  </w:style>
  <w:style w:type="character" w:customStyle="1" w:styleId="WW8Num21z7">
    <w:name w:val="WW8Num21z7"/>
    <w:uiPriority w:val="99"/>
    <w:qFormat/>
    <w:rsid w:val="002D6928"/>
  </w:style>
  <w:style w:type="character" w:customStyle="1" w:styleId="WW8Num21z8">
    <w:name w:val="WW8Num21z8"/>
    <w:uiPriority w:val="99"/>
    <w:qFormat/>
    <w:rsid w:val="002D6928"/>
  </w:style>
  <w:style w:type="character" w:customStyle="1" w:styleId="WW8Num22z0">
    <w:name w:val="WW8Num22z0"/>
    <w:uiPriority w:val="99"/>
    <w:qFormat/>
    <w:rsid w:val="002D6928"/>
    <w:rPr>
      <w:rFonts w:ascii="Symbol" w:hAnsi="Symbol"/>
    </w:rPr>
  </w:style>
  <w:style w:type="character" w:customStyle="1" w:styleId="WW8Num22z1">
    <w:name w:val="WW8Num22z1"/>
    <w:uiPriority w:val="99"/>
    <w:qFormat/>
    <w:rsid w:val="002D6928"/>
    <w:rPr>
      <w:rFonts w:ascii="Courier New" w:hAnsi="Courier New"/>
    </w:rPr>
  </w:style>
  <w:style w:type="character" w:customStyle="1" w:styleId="WW8Num22z2">
    <w:name w:val="WW8Num22z2"/>
    <w:uiPriority w:val="99"/>
    <w:qFormat/>
    <w:rsid w:val="002D6928"/>
    <w:rPr>
      <w:rFonts w:ascii="Wingdings" w:hAnsi="Wingdings"/>
    </w:rPr>
  </w:style>
  <w:style w:type="character" w:customStyle="1" w:styleId="WW8Num23z0">
    <w:name w:val="WW8Num23z0"/>
    <w:uiPriority w:val="99"/>
    <w:qFormat/>
    <w:rsid w:val="002D6928"/>
  </w:style>
  <w:style w:type="character" w:customStyle="1" w:styleId="WW8Num23z1">
    <w:name w:val="WW8Num23z1"/>
    <w:uiPriority w:val="99"/>
    <w:qFormat/>
    <w:rsid w:val="002D6928"/>
  </w:style>
  <w:style w:type="character" w:customStyle="1" w:styleId="WW8Num23z2">
    <w:name w:val="WW8Num23z2"/>
    <w:uiPriority w:val="99"/>
    <w:qFormat/>
    <w:rsid w:val="002D6928"/>
  </w:style>
  <w:style w:type="character" w:customStyle="1" w:styleId="WW8Num23z3">
    <w:name w:val="WW8Num23z3"/>
    <w:uiPriority w:val="99"/>
    <w:qFormat/>
    <w:rsid w:val="002D6928"/>
  </w:style>
  <w:style w:type="character" w:customStyle="1" w:styleId="WW8Num23z4">
    <w:name w:val="WW8Num23z4"/>
    <w:uiPriority w:val="99"/>
    <w:qFormat/>
    <w:rsid w:val="002D6928"/>
  </w:style>
  <w:style w:type="character" w:customStyle="1" w:styleId="WW8Num23z5">
    <w:name w:val="WW8Num23z5"/>
    <w:uiPriority w:val="99"/>
    <w:qFormat/>
    <w:rsid w:val="002D6928"/>
  </w:style>
  <w:style w:type="character" w:customStyle="1" w:styleId="WW8Num23z6">
    <w:name w:val="WW8Num23z6"/>
    <w:uiPriority w:val="99"/>
    <w:qFormat/>
    <w:rsid w:val="002D6928"/>
  </w:style>
  <w:style w:type="character" w:customStyle="1" w:styleId="WW8Num23z7">
    <w:name w:val="WW8Num23z7"/>
    <w:uiPriority w:val="99"/>
    <w:qFormat/>
    <w:rsid w:val="002D6928"/>
  </w:style>
  <w:style w:type="character" w:customStyle="1" w:styleId="WW8Num23z8">
    <w:name w:val="WW8Num23z8"/>
    <w:uiPriority w:val="99"/>
    <w:qFormat/>
    <w:rsid w:val="002D6928"/>
  </w:style>
  <w:style w:type="character" w:customStyle="1" w:styleId="WW8Num24z0">
    <w:name w:val="WW8Num24z0"/>
    <w:uiPriority w:val="99"/>
    <w:qFormat/>
    <w:rsid w:val="002D6928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2D6928"/>
    <w:rPr>
      <w:rFonts w:ascii="Courier New" w:hAnsi="Courier New"/>
    </w:rPr>
  </w:style>
  <w:style w:type="character" w:customStyle="1" w:styleId="WW8Num24z2">
    <w:name w:val="WW8Num24z2"/>
    <w:uiPriority w:val="99"/>
    <w:qFormat/>
    <w:rsid w:val="002D6928"/>
    <w:rPr>
      <w:rFonts w:ascii="Wingdings" w:hAnsi="Wingdings"/>
    </w:rPr>
  </w:style>
  <w:style w:type="character" w:customStyle="1" w:styleId="WW8Num24z3">
    <w:name w:val="WW8Num24z3"/>
    <w:uiPriority w:val="99"/>
    <w:qFormat/>
    <w:rsid w:val="002D6928"/>
    <w:rPr>
      <w:rFonts w:ascii="Symbol" w:hAnsi="Symbol"/>
    </w:rPr>
  </w:style>
  <w:style w:type="character" w:customStyle="1" w:styleId="WW8Num25z0">
    <w:name w:val="WW8Num25z0"/>
    <w:uiPriority w:val="99"/>
    <w:qFormat/>
    <w:rsid w:val="002D6928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2D6928"/>
    <w:rPr>
      <w:rFonts w:ascii="Courier New" w:hAnsi="Courier New"/>
    </w:rPr>
  </w:style>
  <w:style w:type="character" w:customStyle="1" w:styleId="WW8Num25z2">
    <w:name w:val="WW8Num25z2"/>
    <w:uiPriority w:val="99"/>
    <w:qFormat/>
    <w:rsid w:val="002D6928"/>
    <w:rPr>
      <w:rFonts w:ascii="Wingdings" w:hAnsi="Wingdings"/>
    </w:rPr>
  </w:style>
  <w:style w:type="character" w:customStyle="1" w:styleId="WW8Num25z3">
    <w:name w:val="WW8Num25z3"/>
    <w:uiPriority w:val="99"/>
    <w:qFormat/>
    <w:rsid w:val="002D6928"/>
    <w:rPr>
      <w:rFonts w:ascii="Symbol" w:hAnsi="Symbol"/>
    </w:rPr>
  </w:style>
  <w:style w:type="character" w:customStyle="1" w:styleId="WW8Num26z0">
    <w:name w:val="WW8Num26z0"/>
    <w:uiPriority w:val="99"/>
    <w:qFormat/>
    <w:rsid w:val="002D6928"/>
    <w:rPr>
      <w:rFonts w:ascii="Symbol" w:hAnsi="Symbol"/>
    </w:rPr>
  </w:style>
  <w:style w:type="character" w:customStyle="1" w:styleId="WW8Num26z1">
    <w:name w:val="WW8Num26z1"/>
    <w:uiPriority w:val="99"/>
    <w:qFormat/>
    <w:rsid w:val="002D6928"/>
    <w:rPr>
      <w:rFonts w:ascii="Courier New" w:hAnsi="Courier New"/>
    </w:rPr>
  </w:style>
  <w:style w:type="character" w:customStyle="1" w:styleId="WW8Num26z2">
    <w:name w:val="WW8Num26z2"/>
    <w:uiPriority w:val="99"/>
    <w:qFormat/>
    <w:rsid w:val="002D6928"/>
    <w:rPr>
      <w:rFonts w:ascii="Wingdings" w:hAnsi="Wingdings"/>
    </w:rPr>
  </w:style>
  <w:style w:type="character" w:customStyle="1" w:styleId="WW8Num27z0">
    <w:name w:val="WW8Num27z0"/>
    <w:uiPriority w:val="99"/>
    <w:qFormat/>
    <w:rsid w:val="002D6928"/>
  </w:style>
  <w:style w:type="character" w:customStyle="1" w:styleId="WW8Num27z1">
    <w:name w:val="WW8Num27z1"/>
    <w:uiPriority w:val="99"/>
    <w:qFormat/>
    <w:rsid w:val="002D6928"/>
  </w:style>
  <w:style w:type="character" w:customStyle="1" w:styleId="WW8Num27z2">
    <w:name w:val="WW8Num27z2"/>
    <w:uiPriority w:val="99"/>
    <w:qFormat/>
    <w:rsid w:val="002D6928"/>
  </w:style>
  <w:style w:type="character" w:customStyle="1" w:styleId="WW8Num27z3">
    <w:name w:val="WW8Num27z3"/>
    <w:uiPriority w:val="99"/>
    <w:qFormat/>
    <w:rsid w:val="002D6928"/>
  </w:style>
  <w:style w:type="character" w:customStyle="1" w:styleId="WW8Num27z4">
    <w:name w:val="WW8Num27z4"/>
    <w:uiPriority w:val="99"/>
    <w:qFormat/>
    <w:rsid w:val="002D6928"/>
  </w:style>
  <w:style w:type="character" w:customStyle="1" w:styleId="WW8Num27z5">
    <w:name w:val="WW8Num27z5"/>
    <w:uiPriority w:val="99"/>
    <w:qFormat/>
    <w:rsid w:val="002D6928"/>
  </w:style>
  <w:style w:type="character" w:customStyle="1" w:styleId="WW8Num27z6">
    <w:name w:val="WW8Num27z6"/>
    <w:uiPriority w:val="99"/>
    <w:qFormat/>
    <w:rsid w:val="002D6928"/>
  </w:style>
  <w:style w:type="character" w:customStyle="1" w:styleId="WW8Num27z7">
    <w:name w:val="WW8Num27z7"/>
    <w:uiPriority w:val="99"/>
    <w:qFormat/>
    <w:rsid w:val="002D6928"/>
  </w:style>
  <w:style w:type="character" w:customStyle="1" w:styleId="WW8Num27z8">
    <w:name w:val="WW8Num27z8"/>
    <w:uiPriority w:val="99"/>
    <w:qFormat/>
    <w:rsid w:val="002D6928"/>
  </w:style>
  <w:style w:type="character" w:customStyle="1" w:styleId="WW8Num28z0">
    <w:name w:val="WW8Num28z0"/>
    <w:uiPriority w:val="99"/>
    <w:qFormat/>
    <w:rsid w:val="002D6928"/>
  </w:style>
  <w:style w:type="character" w:customStyle="1" w:styleId="WW8Num28z1">
    <w:name w:val="WW8Num28z1"/>
    <w:uiPriority w:val="99"/>
    <w:qFormat/>
    <w:rsid w:val="002D6928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2D6928"/>
  </w:style>
  <w:style w:type="character" w:customStyle="1" w:styleId="WW8Num28z3">
    <w:name w:val="WW8Num28z3"/>
    <w:uiPriority w:val="99"/>
    <w:qFormat/>
    <w:rsid w:val="002D6928"/>
  </w:style>
  <w:style w:type="character" w:customStyle="1" w:styleId="WW8Num28z4">
    <w:name w:val="WW8Num28z4"/>
    <w:uiPriority w:val="99"/>
    <w:qFormat/>
    <w:rsid w:val="002D6928"/>
  </w:style>
  <w:style w:type="character" w:customStyle="1" w:styleId="WW8Num28z5">
    <w:name w:val="WW8Num28z5"/>
    <w:uiPriority w:val="99"/>
    <w:qFormat/>
    <w:rsid w:val="002D6928"/>
  </w:style>
  <w:style w:type="character" w:customStyle="1" w:styleId="WW8Num28z6">
    <w:name w:val="WW8Num28z6"/>
    <w:uiPriority w:val="99"/>
    <w:qFormat/>
    <w:rsid w:val="002D6928"/>
  </w:style>
  <w:style w:type="character" w:customStyle="1" w:styleId="WW8Num28z7">
    <w:name w:val="WW8Num28z7"/>
    <w:uiPriority w:val="99"/>
    <w:qFormat/>
    <w:rsid w:val="002D6928"/>
  </w:style>
  <w:style w:type="character" w:customStyle="1" w:styleId="WW8Num28z8">
    <w:name w:val="WW8Num28z8"/>
    <w:uiPriority w:val="99"/>
    <w:qFormat/>
    <w:rsid w:val="002D6928"/>
  </w:style>
  <w:style w:type="character" w:customStyle="1" w:styleId="WW8Num29z0">
    <w:name w:val="WW8Num29z0"/>
    <w:uiPriority w:val="99"/>
    <w:qFormat/>
    <w:rsid w:val="002D6928"/>
  </w:style>
  <w:style w:type="character" w:customStyle="1" w:styleId="WW8Num29z1">
    <w:name w:val="WW8Num29z1"/>
    <w:uiPriority w:val="99"/>
    <w:qFormat/>
    <w:rsid w:val="002D6928"/>
  </w:style>
  <w:style w:type="character" w:customStyle="1" w:styleId="WW8Num29z2">
    <w:name w:val="WW8Num29z2"/>
    <w:uiPriority w:val="99"/>
    <w:qFormat/>
    <w:rsid w:val="002D6928"/>
  </w:style>
  <w:style w:type="character" w:customStyle="1" w:styleId="WW8Num29z3">
    <w:name w:val="WW8Num29z3"/>
    <w:uiPriority w:val="99"/>
    <w:qFormat/>
    <w:rsid w:val="002D6928"/>
  </w:style>
  <w:style w:type="character" w:customStyle="1" w:styleId="WW8Num29z4">
    <w:name w:val="WW8Num29z4"/>
    <w:uiPriority w:val="99"/>
    <w:qFormat/>
    <w:rsid w:val="002D6928"/>
  </w:style>
  <w:style w:type="character" w:customStyle="1" w:styleId="WW8Num29z5">
    <w:name w:val="WW8Num29z5"/>
    <w:uiPriority w:val="99"/>
    <w:qFormat/>
    <w:rsid w:val="002D6928"/>
  </w:style>
  <w:style w:type="character" w:customStyle="1" w:styleId="WW8Num29z6">
    <w:name w:val="WW8Num29z6"/>
    <w:uiPriority w:val="99"/>
    <w:qFormat/>
    <w:rsid w:val="002D6928"/>
  </w:style>
  <w:style w:type="character" w:customStyle="1" w:styleId="WW8Num29z7">
    <w:name w:val="WW8Num29z7"/>
    <w:uiPriority w:val="99"/>
    <w:qFormat/>
    <w:rsid w:val="002D6928"/>
  </w:style>
  <w:style w:type="character" w:customStyle="1" w:styleId="WW8Num29z8">
    <w:name w:val="WW8Num29z8"/>
    <w:uiPriority w:val="99"/>
    <w:qFormat/>
    <w:rsid w:val="002D6928"/>
  </w:style>
  <w:style w:type="character" w:customStyle="1" w:styleId="WW8Num30z0">
    <w:name w:val="WW8Num30z0"/>
    <w:uiPriority w:val="99"/>
    <w:qFormat/>
    <w:rsid w:val="002D6928"/>
    <w:rPr>
      <w:rFonts w:ascii="Wingdings" w:hAnsi="Wingdings"/>
    </w:rPr>
  </w:style>
  <w:style w:type="character" w:customStyle="1" w:styleId="WW8Num30z1">
    <w:name w:val="WW8Num30z1"/>
    <w:uiPriority w:val="99"/>
    <w:qFormat/>
    <w:rsid w:val="002D6928"/>
    <w:rPr>
      <w:rFonts w:ascii="Courier New" w:hAnsi="Courier New"/>
    </w:rPr>
  </w:style>
  <w:style w:type="character" w:customStyle="1" w:styleId="WW8Num30z3">
    <w:name w:val="WW8Num30z3"/>
    <w:uiPriority w:val="99"/>
    <w:qFormat/>
    <w:rsid w:val="002D6928"/>
    <w:rPr>
      <w:rFonts w:ascii="Symbol" w:hAnsi="Symbol"/>
    </w:rPr>
  </w:style>
  <w:style w:type="character" w:customStyle="1" w:styleId="WW8Num31z0">
    <w:name w:val="WW8Num31z0"/>
    <w:uiPriority w:val="99"/>
    <w:qFormat/>
    <w:rsid w:val="002D6928"/>
    <w:rPr>
      <w:rFonts w:ascii="Wingdings" w:hAnsi="Wingdings"/>
    </w:rPr>
  </w:style>
  <w:style w:type="character" w:customStyle="1" w:styleId="WW8Num31z1">
    <w:name w:val="WW8Num31z1"/>
    <w:uiPriority w:val="99"/>
    <w:qFormat/>
    <w:rsid w:val="002D6928"/>
    <w:rPr>
      <w:rFonts w:ascii="Courier New" w:hAnsi="Courier New"/>
    </w:rPr>
  </w:style>
  <w:style w:type="character" w:customStyle="1" w:styleId="WW8Num31z3">
    <w:name w:val="WW8Num31z3"/>
    <w:uiPriority w:val="99"/>
    <w:qFormat/>
    <w:rsid w:val="002D6928"/>
    <w:rPr>
      <w:rFonts w:ascii="Symbol" w:hAnsi="Symbol"/>
    </w:rPr>
  </w:style>
  <w:style w:type="character" w:customStyle="1" w:styleId="WW8Num32z0">
    <w:name w:val="WW8Num32z0"/>
    <w:uiPriority w:val="99"/>
    <w:qFormat/>
    <w:rsid w:val="002D6928"/>
  </w:style>
  <w:style w:type="character" w:customStyle="1" w:styleId="WW8Num32z1">
    <w:name w:val="WW8Num32z1"/>
    <w:uiPriority w:val="99"/>
    <w:qFormat/>
    <w:rsid w:val="002D6928"/>
    <w:rPr>
      <w:rFonts w:ascii="Courier New" w:hAnsi="Courier New"/>
    </w:rPr>
  </w:style>
  <w:style w:type="character" w:customStyle="1" w:styleId="WW8Num32z2">
    <w:name w:val="WW8Num32z2"/>
    <w:uiPriority w:val="99"/>
    <w:qFormat/>
    <w:rsid w:val="002D6928"/>
    <w:rPr>
      <w:rFonts w:ascii="Wingdings" w:hAnsi="Wingdings"/>
    </w:rPr>
  </w:style>
  <w:style w:type="character" w:customStyle="1" w:styleId="WW8Num32z3">
    <w:name w:val="WW8Num32z3"/>
    <w:uiPriority w:val="99"/>
    <w:qFormat/>
    <w:rsid w:val="002D6928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2D6928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2D6928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2D6928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2D6928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2D6928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2D6928"/>
    <w:rPr>
      <w:rFonts w:cs="Times New Roman"/>
    </w:rPr>
  </w:style>
  <w:style w:type="character" w:customStyle="1" w:styleId="WW8Num2z3">
    <w:name w:val="WW8Num2z3"/>
    <w:uiPriority w:val="99"/>
    <w:qFormat/>
    <w:rsid w:val="002D6928"/>
  </w:style>
  <w:style w:type="character" w:customStyle="1" w:styleId="WW8Num2z4">
    <w:name w:val="WW8Num2z4"/>
    <w:uiPriority w:val="99"/>
    <w:qFormat/>
    <w:rsid w:val="002D6928"/>
  </w:style>
  <w:style w:type="character" w:customStyle="1" w:styleId="WW8Num2z5">
    <w:name w:val="WW8Num2z5"/>
    <w:uiPriority w:val="99"/>
    <w:qFormat/>
    <w:rsid w:val="002D6928"/>
  </w:style>
  <w:style w:type="character" w:customStyle="1" w:styleId="WW8Num2z6">
    <w:name w:val="WW8Num2z6"/>
    <w:uiPriority w:val="99"/>
    <w:qFormat/>
    <w:rsid w:val="002D6928"/>
  </w:style>
  <w:style w:type="character" w:customStyle="1" w:styleId="WW8Num2z7">
    <w:name w:val="WW8Num2z7"/>
    <w:uiPriority w:val="99"/>
    <w:qFormat/>
    <w:rsid w:val="002D6928"/>
  </w:style>
  <w:style w:type="character" w:customStyle="1" w:styleId="WW8Num2z8">
    <w:name w:val="WW8Num2z8"/>
    <w:uiPriority w:val="99"/>
    <w:qFormat/>
    <w:rsid w:val="002D6928"/>
  </w:style>
  <w:style w:type="character" w:customStyle="1" w:styleId="WW8Num3z4">
    <w:name w:val="WW8Num3z4"/>
    <w:uiPriority w:val="99"/>
    <w:qFormat/>
    <w:rsid w:val="002D6928"/>
  </w:style>
  <w:style w:type="character" w:customStyle="1" w:styleId="WW8Num3z5">
    <w:name w:val="WW8Num3z5"/>
    <w:uiPriority w:val="99"/>
    <w:qFormat/>
    <w:rsid w:val="002D6928"/>
  </w:style>
  <w:style w:type="character" w:customStyle="1" w:styleId="WW8Num3z6">
    <w:name w:val="WW8Num3z6"/>
    <w:uiPriority w:val="99"/>
    <w:qFormat/>
    <w:rsid w:val="002D6928"/>
  </w:style>
  <w:style w:type="character" w:customStyle="1" w:styleId="WW8Num3z7">
    <w:name w:val="WW8Num3z7"/>
    <w:uiPriority w:val="99"/>
    <w:qFormat/>
    <w:rsid w:val="002D6928"/>
  </w:style>
  <w:style w:type="character" w:customStyle="1" w:styleId="WW8Num3z8">
    <w:name w:val="WW8Num3z8"/>
    <w:uiPriority w:val="99"/>
    <w:qFormat/>
    <w:rsid w:val="002D6928"/>
  </w:style>
  <w:style w:type="paragraph" w:customStyle="1" w:styleId="LO-Normal">
    <w:name w:val="LO-Normal"/>
    <w:uiPriority w:val="99"/>
    <w:qFormat/>
    <w:rsid w:val="002D6928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2D6928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2D6928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2D6928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2D6928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2D6928"/>
    <w:rPr>
      <w:color w:val="666666"/>
    </w:rPr>
  </w:style>
  <w:style w:type="character" w:customStyle="1" w:styleId="FontStyle95">
    <w:name w:val="Font Style95"/>
    <w:uiPriority w:val="99"/>
    <w:qFormat/>
    <w:rsid w:val="002D6928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2D6928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2D6928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2D6928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2D6928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2D6928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2D692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2D6928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2D692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2D692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2D6928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2D6928"/>
    <w:rPr>
      <w:rFonts w:cs="Times New Roman"/>
    </w:rPr>
  </w:style>
  <w:style w:type="paragraph" w:customStyle="1" w:styleId="biblio">
    <w:name w:val="biblio"/>
    <w:basedOn w:val="a2"/>
    <w:uiPriority w:val="99"/>
    <w:qFormat/>
    <w:rsid w:val="002D6928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2D6928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2D6928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2D6928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2D6928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2D6928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2D6928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2D6928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2D6928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2D6928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2D6928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2D6928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2D6928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2D6928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2D6928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2D6928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2D6928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2D6928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2D6928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2D6928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2D6928"/>
  </w:style>
  <w:style w:type="character" w:customStyle="1" w:styleId="texttext1">
    <w:name w:val="texttext1"/>
    <w:uiPriority w:val="99"/>
    <w:qFormat/>
    <w:rsid w:val="002D6928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2D6928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2D6928"/>
    <w:rPr>
      <w:rFonts w:ascii="Times New Roman" w:hAnsi="Times New Roman"/>
    </w:rPr>
  </w:style>
  <w:style w:type="character" w:customStyle="1" w:styleId="textbf">
    <w:name w:val="textbf"/>
    <w:uiPriority w:val="99"/>
    <w:qFormat/>
    <w:rsid w:val="002D6928"/>
  </w:style>
  <w:style w:type="character" w:customStyle="1" w:styleId="textit">
    <w:name w:val="textit"/>
    <w:uiPriority w:val="99"/>
    <w:qFormat/>
    <w:rsid w:val="002D6928"/>
  </w:style>
  <w:style w:type="character" w:customStyle="1" w:styleId="textdoc1">
    <w:name w:val="textdoc1"/>
    <w:uiPriority w:val="99"/>
    <w:qFormat/>
    <w:rsid w:val="002D6928"/>
  </w:style>
  <w:style w:type="paragraph" w:customStyle="1" w:styleId="textdoc">
    <w:name w:val="textdoc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2D6928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2D6928"/>
  </w:style>
  <w:style w:type="paragraph" w:customStyle="1" w:styleId="normalrus">
    <w:name w:val="normalrus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2D6928"/>
  </w:style>
  <w:style w:type="character" w:customStyle="1" w:styleId="num0">
    <w:name w:val="num0"/>
    <w:uiPriority w:val="99"/>
    <w:qFormat/>
    <w:rsid w:val="002D6928"/>
  </w:style>
  <w:style w:type="paragraph" w:customStyle="1" w:styleId="Style27">
    <w:name w:val="Style27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2D6928"/>
  </w:style>
  <w:style w:type="character" w:customStyle="1" w:styleId="style80">
    <w:name w:val="style8"/>
    <w:uiPriority w:val="99"/>
    <w:qFormat/>
    <w:rsid w:val="002D6928"/>
  </w:style>
  <w:style w:type="paragraph" w:customStyle="1" w:styleId="ptx2">
    <w:name w:val="ptx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2D6928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2D6928"/>
    <w:rPr>
      <w:b/>
    </w:rPr>
  </w:style>
  <w:style w:type="character" w:customStyle="1" w:styleId="ListLabel1">
    <w:name w:val="ListLabel 1"/>
    <w:uiPriority w:val="99"/>
    <w:qFormat/>
    <w:rsid w:val="002D6928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2D6928"/>
  </w:style>
  <w:style w:type="character" w:customStyle="1" w:styleId="ListLabel3">
    <w:name w:val="ListLabel 3"/>
    <w:uiPriority w:val="99"/>
    <w:qFormat/>
    <w:rsid w:val="002D6928"/>
    <w:rPr>
      <w:b/>
    </w:rPr>
  </w:style>
  <w:style w:type="character" w:customStyle="1" w:styleId="ListLabel4">
    <w:name w:val="ListLabel 4"/>
    <w:uiPriority w:val="99"/>
    <w:qFormat/>
    <w:rsid w:val="002D6928"/>
  </w:style>
  <w:style w:type="character" w:customStyle="1" w:styleId="ListLabel5">
    <w:name w:val="ListLabel 5"/>
    <w:uiPriority w:val="99"/>
    <w:qFormat/>
    <w:rsid w:val="002D6928"/>
    <w:rPr>
      <w:color w:val="00000A"/>
    </w:rPr>
  </w:style>
  <w:style w:type="character" w:customStyle="1" w:styleId="ListLabel6">
    <w:name w:val="ListLabel 6"/>
    <w:uiPriority w:val="99"/>
    <w:qFormat/>
    <w:rsid w:val="002D6928"/>
    <w:rPr>
      <w:sz w:val="20"/>
    </w:rPr>
  </w:style>
  <w:style w:type="character" w:customStyle="1" w:styleId="2ff9">
    <w:name w:val="Название Знак2"/>
    <w:uiPriority w:val="99"/>
    <w:qFormat/>
    <w:locked/>
    <w:rsid w:val="002D6928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2D6928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2D6928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2D6928"/>
    <w:rPr>
      <w:sz w:val="24"/>
    </w:rPr>
  </w:style>
  <w:style w:type="character" w:customStyle="1" w:styleId="2ffc">
    <w:name w:val="Текст выноски Знак2"/>
    <w:uiPriority w:val="99"/>
    <w:qFormat/>
    <w:locked/>
    <w:rsid w:val="002D6928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2D6928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2D6928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2D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2D6928"/>
  </w:style>
  <w:style w:type="character" w:customStyle="1" w:styleId="ft1846">
    <w:name w:val="ft1846"/>
    <w:uiPriority w:val="99"/>
    <w:qFormat/>
    <w:rsid w:val="002D6928"/>
  </w:style>
  <w:style w:type="character" w:customStyle="1" w:styleId="ft1850">
    <w:name w:val="ft1850"/>
    <w:uiPriority w:val="99"/>
    <w:qFormat/>
    <w:rsid w:val="002D6928"/>
  </w:style>
  <w:style w:type="character" w:customStyle="1" w:styleId="ft1994">
    <w:name w:val="ft1994"/>
    <w:uiPriority w:val="99"/>
    <w:qFormat/>
    <w:rsid w:val="002D6928"/>
  </w:style>
  <w:style w:type="character" w:customStyle="1" w:styleId="ft2006">
    <w:name w:val="ft2006"/>
    <w:uiPriority w:val="99"/>
    <w:qFormat/>
    <w:rsid w:val="002D6928"/>
  </w:style>
  <w:style w:type="character" w:customStyle="1" w:styleId="ft2181">
    <w:name w:val="ft2181"/>
    <w:uiPriority w:val="99"/>
    <w:qFormat/>
    <w:rsid w:val="002D6928"/>
  </w:style>
  <w:style w:type="character" w:customStyle="1" w:styleId="ft2193">
    <w:name w:val="ft2193"/>
    <w:uiPriority w:val="99"/>
    <w:qFormat/>
    <w:rsid w:val="002D6928"/>
  </w:style>
  <w:style w:type="character" w:customStyle="1" w:styleId="ft2205">
    <w:name w:val="ft2205"/>
    <w:uiPriority w:val="99"/>
    <w:qFormat/>
    <w:rsid w:val="002D6928"/>
  </w:style>
  <w:style w:type="character" w:customStyle="1" w:styleId="ft2213">
    <w:name w:val="ft2213"/>
    <w:uiPriority w:val="99"/>
    <w:qFormat/>
    <w:rsid w:val="002D6928"/>
  </w:style>
  <w:style w:type="character" w:customStyle="1" w:styleId="editsection">
    <w:name w:val="editsection"/>
    <w:uiPriority w:val="99"/>
    <w:qFormat/>
    <w:rsid w:val="002D6928"/>
  </w:style>
  <w:style w:type="paragraph" w:customStyle="1" w:styleId="-10-11">
    <w:name w:val="А-10-11"/>
    <w:basedOn w:val="a2"/>
    <w:uiPriority w:val="99"/>
    <w:qFormat/>
    <w:rsid w:val="002D6928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2D6928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2D6928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2D692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2D6928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2D6928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2D6928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2D6928"/>
  </w:style>
  <w:style w:type="character" w:customStyle="1" w:styleId="1113">
    <w:name w:val="Сильное выделение111"/>
    <w:uiPriority w:val="99"/>
    <w:qFormat/>
    <w:rsid w:val="002D6928"/>
    <w:rPr>
      <w:b/>
    </w:rPr>
  </w:style>
  <w:style w:type="paragraph" w:customStyle="1" w:styleId="HTML1a">
    <w:name w:val="Стандартный HTML1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2D6928"/>
  </w:style>
  <w:style w:type="character" w:customStyle="1" w:styleId="reference-text">
    <w:name w:val="reference-text"/>
    <w:uiPriority w:val="99"/>
    <w:qFormat/>
    <w:rsid w:val="002D6928"/>
  </w:style>
  <w:style w:type="paragraph" w:customStyle="1" w:styleId="snip1">
    <w:name w:val="snip1"/>
    <w:basedOn w:val="a2"/>
    <w:uiPriority w:val="99"/>
    <w:qFormat/>
    <w:rsid w:val="002D6928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2D6928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2D6928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2D692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2D6928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2D6928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2D6928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2D6928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2D6928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2D6928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2D6928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2D6928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2D6928"/>
    <w:rPr>
      <w:b/>
      <w:sz w:val="28"/>
    </w:rPr>
  </w:style>
  <w:style w:type="character" w:customStyle="1" w:styleId="4120">
    <w:name w:val="Знак Знак412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2D6928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2D6928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2D6928"/>
    <w:rPr>
      <w:sz w:val="24"/>
    </w:rPr>
  </w:style>
  <w:style w:type="character" w:customStyle="1" w:styleId="5120">
    <w:name w:val="Знак Знак512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2D6928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2D6928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2D6928"/>
    <w:rPr>
      <w:sz w:val="16"/>
    </w:rPr>
  </w:style>
  <w:style w:type="character" w:customStyle="1" w:styleId="502">
    <w:name w:val="Знак Знак502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2D6928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2D6928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2D6928"/>
    <w:rPr>
      <w:sz w:val="24"/>
      <w:lang w:val="ru-RU" w:eastAsia="ru-RU"/>
    </w:rPr>
  </w:style>
  <w:style w:type="character" w:customStyle="1" w:styleId="5210">
    <w:name w:val="Знак5 Знак21"/>
    <w:uiPriority w:val="99"/>
    <w:rsid w:val="002D6928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2D6928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2D6928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2D6928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2D6928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2D6928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2D6928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2D6928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2D6928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2D6928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2D6928"/>
    <w:rPr>
      <w:b/>
      <w:sz w:val="28"/>
    </w:rPr>
  </w:style>
  <w:style w:type="character" w:customStyle="1" w:styleId="4130">
    <w:name w:val="Знак Знак413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2D6928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2D6928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2D6928"/>
    <w:rPr>
      <w:sz w:val="24"/>
    </w:rPr>
  </w:style>
  <w:style w:type="character" w:customStyle="1" w:styleId="513">
    <w:name w:val="Знак Знак513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2D6928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2D6928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2D6928"/>
    <w:rPr>
      <w:sz w:val="16"/>
    </w:rPr>
  </w:style>
  <w:style w:type="character" w:customStyle="1" w:styleId="503">
    <w:name w:val="Знак Знак503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2D6928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2D6928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2D6928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2D6928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2D6928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2D6928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2D6928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2D6928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2D6928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2D6928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2D6928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2D6928"/>
    <w:rPr>
      <w:b/>
      <w:sz w:val="28"/>
    </w:rPr>
  </w:style>
  <w:style w:type="character" w:customStyle="1" w:styleId="4140">
    <w:name w:val="Знак Знак414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2D6928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2D6928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2D6928"/>
    <w:rPr>
      <w:sz w:val="24"/>
    </w:rPr>
  </w:style>
  <w:style w:type="character" w:customStyle="1" w:styleId="514">
    <w:name w:val="Знак Знак514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2D6928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2D6928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2D6928"/>
    <w:rPr>
      <w:sz w:val="16"/>
    </w:rPr>
  </w:style>
  <w:style w:type="character" w:customStyle="1" w:styleId="504">
    <w:name w:val="Знак Знак504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2D6928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2D6928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2D6928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2D6928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2D6928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2D6928"/>
    <w:rPr>
      <w:sz w:val="24"/>
    </w:rPr>
  </w:style>
  <w:style w:type="character" w:customStyle="1" w:styleId="77">
    <w:name w:val="Знак Знак77"/>
    <w:uiPriority w:val="99"/>
    <w:qFormat/>
    <w:rsid w:val="002D6928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2D6928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2D6928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2D6928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2D6928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2D6928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2D6928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2D6928"/>
    <w:rPr>
      <w:b/>
      <w:sz w:val="28"/>
    </w:rPr>
  </w:style>
  <w:style w:type="character" w:customStyle="1" w:styleId="415">
    <w:name w:val="Знак Знак415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2D6928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2D6928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2D6928"/>
    <w:rPr>
      <w:sz w:val="24"/>
    </w:rPr>
  </w:style>
  <w:style w:type="character" w:customStyle="1" w:styleId="515">
    <w:name w:val="Знак Знак515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2D6928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2D6928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2D6928"/>
    <w:rPr>
      <w:sz w:val="16"/>
    </w:rPr>
  </w:style>
  <w:style w:type="character" w:customStyle="1" w:styleId="505">
    <w:name w:val="Знак Знак505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2D6928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2D6928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2D6928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2D6928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2D6928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2D6928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2D6928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2D6928"/>
    <w:rPr>
      <w:sz w:val="24"/>
    </w:rPr>
  </w:style>
  <w:style w:type="character" w:customStyle="1" w:styleId="780">
    <w:name w:val="Знак Знак78"/>
    <w:uiPriority w:val="99"/>
    <w:qFormat/>
    <w:rsid w:val="002D6928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2D6928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2D6928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2D6928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2D6928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2D6928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2D6928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2D6928"/>
    <w:rPr>
      <w:b/>
      <w:sz w:val="28"/>
    </w:rPr>
  </w:style>
  <w:style w:type="character" w:customStyle="1" w:styleId="416">
    <w:name w:val="Знак Знак416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2D6928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2D6928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2D6928"/>
    <w:rPr>
      <w:sz w:val="24"/>
    </w:rPr>
  </w:style>
  <w:style w:type="character" w:customStyle="1" w:styleId="516">
    <w:name w:val="Знак Знак516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2D6928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2D6928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2D6928"/>
    <w:rPr>
      <w:sz w:val="16"/>
    </w:rPr>
  </w:style>
  <w:style w:type="character" w:customStyle="1" w:styleId="506">
    <w:name w:val="Знак Знак506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2D6928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2D6928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2D6928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2D6928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2D6928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2D6928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2D692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2D6928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2D6928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2D692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2D692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2D692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2D692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2D692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2D692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2D692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2D6928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2D6928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2D6928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2D6928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2D6928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2D6928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2D692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2D692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2D692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2D6928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2D692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2D692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2D692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2D692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2D692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2D692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2D6928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2D6928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2D6928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2D6928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2D6928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2D6928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2D6928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2D6928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2D6928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2D6928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2D692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2D6928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2D6928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2D6928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2D6928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2D6928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2D6928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2D692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2D6928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2D6928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2D6928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2D6928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2D6928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2D6928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2D6928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2D692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2D6928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2D6928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2D6928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2D6928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2D6928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2D6928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2D6928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2D6928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2D6928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2D6928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2D6928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2D6928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2D6928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2D6928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2D6928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2D6928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2D6928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2D6928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2D6928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2D6928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2D6928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2D692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2D6928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2D6928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2D6928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2D6928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2D6928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2D6928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2D6928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2D6928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2D6928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2D6928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2D6928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2D692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2D6928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2D6928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2D692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2D6928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2D6928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2D692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2D692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2D692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2D692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2D692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2D692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2D692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2D692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2D692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2D692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2D692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2D692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2D6928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2D6928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2D6928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2D692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2D692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2D692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2D692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2D692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2D6928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2D6928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2D6928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2D692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2D6928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2D6928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2D6928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2D6928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2D6928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2D6928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2D6928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2D6928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2D6928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2D6928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2D6928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2D6928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2D6928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2D6928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2D6928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2D6928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2D6928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2D6928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2D6928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2D6928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2D6928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2D6928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2D6928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2D6928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2D6928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2D6928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2D6928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2D6928"/>
    <w:rPr>
      <w:sz w:val="22"/>
    </w:rPr>
  </w:style>
  <w:style w:type="character" w:customStyle="1" w:styleId="useremail">
    <w:name w:val="useremail"/>
    <w:uiPriority w:val="99"/>
    <w:qFormat/>
    <w:rsid w:val="002D6928"/>
    <w:rPr>
      <w:b/>
      <w:color w:val="555555"/>
    </w:rPr>
  </w:style>
  <w:style w:type="character" w:customStyle="1" w:styleId="sel1">
    <w:name w:val="sel1"/>
    <w:basedOn w:val="a3"/>
    <w:uiPriority w:val="99"/>
    <w:qFormat/>
    <w:rsid w:val="002D6928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2D6928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2D6928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2D6928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2D6928"/>
    <w:rPr>
      <w:rFonts w:cs="Times New Roman"/>
    </w:rPr>
  </w:style>
  <w:style w:type="character" w:customStyle="1" w:styleId="at3">
    <w:name w:val="at3"/>
    <w:basedOn w:val="a3"/>
    <w:uiPriority w:val="99"/>
    <w:qFormat/>
    <w:rsid w:val="002D6928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2D6928"/>
    <w:rPr>
      <w:rFonts w:cs="Times New Roman"/>
    </w:rPr>
  </w:style>
  <w:style w:type="character" w:customStyle="1" w:styleId="tooltipextranews">
    <w:name w:val="tooltip_extranews"/>
    <w:uiPriority w:val="99"/>
    <w:qFormat/>
    <w:rsid w:val="002D6928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2D6928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2D6928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2D6928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2D6928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2D6928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2D6928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2D6928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2D6928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2D692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2D6928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2D6928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2D6928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2D6928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2D6928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2D6928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2D6928"/>
  </w:style>
  <w:style w:type="character" w:customStyle="1" w:styleId="WW-Absatz-Standardschriftart">
    <w:name w:val="WW-Absatz-Standardschriftart"/>
    <w:uiPriority w:val="99"/>
    <w:qFormat/>
    <w:rsid w:val="002D6928"/>
  </w:style>
  <w:style w:type="character" w:customStyle="1" w:styleId="FontStyle150">
    <w:name w:val="Font Style15"/>
    <w:basedOn w:val="1fff5"/>
    <w:uiPriority w:val="99"/>
    <w:qFormat/>
    <w:rsid w:val="002D6928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2D6928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2D6928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2D6928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2D6928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2D6928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2D6928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2D6928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2D6928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2D6928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2D6928"/>
    <w:rPr>
      <w:rFonts w:cs="Times New Roman"/>
    </w:rPr>
  </w:style>
  <w:style w:type="character" w:customStyle="1" w:styleId="mr1">
    <w:name w:val="mr1"/>
    <w:basedOn w:val="a3"/>
    <w:uiPriority w:val="99"/>
    <w:qFormat/>
    <w:rsid w:val="002D6928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2D6928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2D6928"/>
    <w:rPr>
      <w:rFonts w:cs="Times New Roman"/>
    </w:rPr>
  </w:style>
  <w:style w:type="character" w:customStyle="1" w:styleId="bod1">
    <w:name w:val="bod1"/>
    <w:basedOn w:val="a3"/>
    <w:uiPriority w:val="99"/>
    <w:qFormat/>
    <w:rsid w:val="002D6928"/>
    <w:rPr>
      <w:rFonts w:cs="Times New Roman"/>
    </w:rPr>
  </w:style>
  <w:style w:type="paragraph" w:customStyle="1" w:styleId="911">
    <w:name w:val="Знак91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2D692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2D6928"/>
  </w:style>
  <w:style w:type="character" w:customStyle="1" w:styleId="contextualspellingandgrammarerror">
    <w:name w:val="contextualspellingandgrammarerror"/>
    <w:uiPriority w:val="99"/>
    <w:qFormat/>
    <w:rsid w:val="002D6928"/>
  </w:style>
  <w:style w:type="character" w:customStyle="1" w:styleId="normaltextrun1">
    <w:name w:val="normaltextrun1"/>
    <w:uiPriority w:val="99"/>
    <w:qFormat/>
    <w:rsid w:val="002D6928"/>
  </w:style>
  <w:style w:type="character" w:customStyle="1" w:styleId="eop">
    <w:name w:val="eop"/>
    <w:uiPriority w:val="99"/>
    <w:qFormat/>
    <w:rsid w:val="002D6928"/>
  </w:style>
  <w:style w:type="character" w:customStyle="1" w:styleId="NormalWebChar">
    <w:name w:val="Normal (Web) Char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2D6928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2D6928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2D6928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2D6928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2D6928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2D692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2D6928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2D6928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2D6928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2D6928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2D6928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2D6928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2D6928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2D6928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2D6928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2D6928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2D6928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2D6928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2D6928"/>
    <w:rPr>
      <w:b/>
      <w:sz w:val="28"/>
    </w:rPr>
  </w:style>
  <w:style w:type="character" w:customStyle="1" w:styleId="86">
    <w:name w:val="Знак Знак86"/>
    <w:uiPriority w:val="99"/>
    <w:rsid w:val="002D6928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2D692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2D6928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2D6928"/>
  </w:style>
  <w:style w:type="character" w:customStyle="1" w:styleId="2310">
    <w:name w:val="Знак Знак23 Знак1"/>
    <w:uiPriority w:val="99"/>
    <w:locked/>
    <w:rsid w:val="002D6928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2D6928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2D6928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2D6928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2D6928"/>
    <w:rPr>
      <w:sz w:val="24"/>
    </w:rPr>
  </w:style>
  <w:style w:type="character" w:customStyle="1" w:styleId="518">
    <w:name w:val="Знак Знак518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2D6928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2D6928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2D6928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2D692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2D6928"/>
    <w:rPr>
      <w:sz w:val="16"/>
    </w:rPr>
  </w:style>
  <w:style w:type="character" w:customStyle="1" w:styleId="508">
    <w:name w:val="Знак Знак508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2D6928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2D6928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2D6928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2D6928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2D6928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2D692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2D6928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2D6928"/>
    <w:rPr>
      <w:color w:val="808080"/>
    </w:rPr>
  </w:style>
  <w:style w:type="character" w:customStyle="1" w:styleId="552">
    <w:name w:val="Знак Знак552"/>
    <w:uiPriority w:val="99"/>
    <w:qFormat/>
    <w:locked/>
    <w:rsid w:val="002D6928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2D692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2D6928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2D6928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2D6928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2D6928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2D6928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2D6928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2D6928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2D6928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2D692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2D692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2D692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2D692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2D692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2D692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2D692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2D692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2D6928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2D6928"/>
    <w:rPr>
      <w:b/>
      <w:sz w:val="28"/>
    </w:rPr>
  </w:style>
  <w:style w:type="character" w:customStyle="1" w:styleId="702">
    <w:name w:val="Знак Знак702"/>
    <w:uiPriority w:val="99"/>
    <w:qFormat/>
    <w:rsid w:val="002D6928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2D6928"/>
    <w:rPr>
      <w:b/>
      <w:sz w:val="28"/>
    </w:rPr>
  </w:style>
  <w:style w:type="character" w:customStyle="1" w:styleId="682">
    <w:name w:val="Знак Знак682"/>
    <w:uiPriority w:val="99"/>
    <w:qFormat/>
    <w:rsid w:val="002D6928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2D6928"/>
    <w:rPr>
      <w:b/>
    </w:rPr>
  </w:style>
  <w:style w:type="paragraph" w:customStyle="1" w:styleId="HTML21">
    <w:name w:val="Стандартный HTML2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2D6928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2D6928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2D6928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2D6928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2D692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2D6928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2D692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2D6928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2D6928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2D6928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2D6928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2D6928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2D6928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2D6928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2D6928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2D6928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2D6928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2D692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2D6928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2D6928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2D6928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2D6928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2D6928"/>
    <w:rPr>
      <w:sz w:val="24"/>
    </w:rPr>
  </w:style>
  <w:style w:type="character" w:customStyle="1" w:styleId="5170">
    <w:name w:val="Знак Знак517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2D6928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2D6928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2D6928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2D6928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2D6928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2D6928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2D692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2D6928"/>
    <w:rPr>
      <w:sz w:val="16"/>
    </w:rPr>
  </w:style>
  <w:style w:type="character" w:customStyle="1" w:styleId="507">
    <w:name w:val="Знак Знак507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2D6928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2D692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2D6928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2D692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2D6928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2D6928"/>
    <w:rPr>
      <w:color w:val="808080"/>
    </w:rPr>
  </w:style>
  <w:style w:type="character" w:customStyle="1" w:styleId="5510">
    <w:name w:val="Знак Знак551"/>
    <w:uiPriority w:val="99"/>
    <w:qFormat/>
    <w:locked/>
    <w:rsid w:val="002D6928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2D692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2D6928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2D6928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2D6928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2D6928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2D6928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2D6928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2D6928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2D6928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2D692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2D692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2D692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2D692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2D692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2D692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2D692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2D692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2D6928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2D6928"/>
    <w:rPr>
      <w:b/>
      <w:sz w:val="28"/>
    </w:rPr>
  </w:style>
  <w:style w:type="character" w:customStyle="1" w:styleId="701">
    <w:name w:val="Знак Знак701"/>
    <w:uiPriority w:val="99"/>
    <w:qFormat/>
    <w:rsid w:val="002D6928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2D6928"/>
    <w:rPr>
      <w:b/>
      <w:sz w:val="28"/>
    </w:rPr>
  </w:style>
  <w:style w:type="character" w:customStyle="1" w:styleId="6810">
    <w:name w:val="Знак Знак681"/>
    <w:uiPriority w:val="99"/>
    <w:qFormat/>
    <w:rsid w:val="002D6928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2D6928"/>
    <w:rPr>
      <w:b/>
    </w:rPr>
  </w:style>
  <w:style w:type="paragraph" w:customStyle="1" w:styleId="HTML31">
    <w:name w:val="Стандартный HTML3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2D6928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2D6928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2D6928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2D6928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2D692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2D6928"/>
    <w:rPr>
      <w:b/>
    </w:rPr>
  </w:style>
  <w:style w:type="character" w:customStyle="1" w:styleId="1115">
    <w:name w:val="Слабая ссылка111"/>
    <w:uiPriority w:val="99"/>
    <w:qFormat/>
    <w:rsid w:val="002D6928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2D6928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2D6928"/>
    <w:rPr>
      <w:b/>
      <w:smallCaps/>
      <w:spacing w:val="5"/>
    </w:rPr>
  </w:style>
  <w:style w:type="character" w:customStyle="1" w:styleId="3ff9">
    <w:name w:val="Замещающий текст3"/>
    <w:uiPriority w:val="99"/>
    <w:rsid w:val="002D6928"/>
    <w:rPr>
      <w:color w:val="808080"/>
    </w:rPr>
  </w:style>
  <w:style w:type="character" w:customStyle="1" w:styleId="1260">
    <w:name w:val="Знак1 Знак Знак26"/>
    <w:uiPriority w:val="99"/>
    <w:locked/>
    <w:rsid w:val="002D6928"/>
    <w:rPr>
      <w:sz w:val="24"/>
    </w:rPr>
  </w:style>
  <w:style w:type="character" w:customStyle="1" w:styleId="1272">
    <w:name w:val="Знак1 Знак Знак27"/>
    <w:uiPriority w:val="99"/>
    <w:locked/>
    <w:rsid w:val="002D6928"/>
    <w:rPr>
      <w:sz w:val="24"/>
    </w:rPr>
  </w:style>
  <w:style w:type="character" w:customStyle="1" w:styleId="7d">
    <w:name w:val="Без интервала Знак7"/>
    <w:uiPriority w:val="99"/>
    <w:locked/>
    <w:rsid w:val="002D6928"/>
    <w:rPr>
      <w:sz w:val="24"/>
      <w:lang w:eastAsia="en-US"/>
    </w:rPr>
  </w:style>
  <w:style w:type="character" w:customStyle="1" w:styleId="393">
    <w:name w:val="Знак Знак393"/>
    <w:uiPriority w:val="99"/>
    <w:rsid w:val="002D6928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2D6928"/>
    <w:rPr>
      <w:b/>
      <w:sz w:val="28"/>
    </w:rPr>
  </w:style>
  <w:style w:type="character" w:customStyle="1" w:styleId="373">
    <w:name w:val="Знак Знак373"/>
    <w:uiPriority w:val="99"/>
    <w:rsid w:val="002D6928"/>
    <w:rPr>
      <w:b/>
      <w:i/>
      <w:sz w:val="26"/>
    </w:rPr>
  </w:style>
  <w:style w:type="character" w:customStyle="1" w:styleId="363">
    <w:name w:val="Знак Знак363"/>
    <w:uiPriority w:val="99"/>
    <w:rsid w:val="002D6928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2D6928"/>
    <w:rPr>
      <w:sz w:val="24"/>
      <w:lang w:val="ru-RU" w:eastAsia="ru-RU"/>
    </w:rPr>
  </w:style>
  <w:style w:type="character" w:customStyle="1" w:styleId="3430">
    <w:name w:val="Знак Знак343"/>
    <w:uiPriority w:val="99"/>
    <w:rsid w:val="002D6928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2D6928"/>
    <w:rPr>
      <w:sz w:val="16"/>
    </w:rPr>
  </w:style>
  <w:style w:type="character" w:customStyle="1" w:styleId="Heading122">
    <w:name w:val="Heading 12 Знак Знак2"/>
    <w:uiPriority w:val="99"/>
    <w:qFormat/>
    <w:rsid w:val="002D6928"/>
    <w:rPr>
      <w:rFonts w:ascii="Courier New" w:hAnsi="Courier New"/>
    </w:rPr>
  </w:style>
  <w:style w:type="character" w:customStyle="1" w:styleId="3140">
    <w:name w:val="Знак Знак314"/>
    <w:uiPriority w:val="99"/>
    <w:rsid w:val="002D6928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2D6928"/>
    <w:rPr>
      <w:sz w:val="24"/>
    </w:rPr>
  </w:style>
  <w:style w:type="character" w:customStyle="1" w:styleId="293">
    <w:name w:val="Знак Знак293"/>
    <w:uiPriority w:val="99"/>
    <w:rsid w:val="002D6928"/>
    <w:rPr>
      <w:sz w:val="24"/>
    </w:rPr>
  </w:style>
  <w:style w:type="character" w:customStyle="1" w:styleId="7130">
    <w:name w:val="Знак Знак713"/>
    <w:uiPriority w:val="99"/>
    <w:rsid w:val="002D6928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2D692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2D6928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2D6928"/>
    <w:rPr>
      <w:rFonts w:ascii="Tahoma" w:hAnsi="Tahoma"/>
    </w:rPr>
  </w:style>
  <w:style w:type="character" w:customStyle="1" w:styleId="273">
    <w:name w:val="Знак Знак273"/>
    <w:uiPriority w:val="99"/>
    <w:qFormat/>
    <w:rsid w:val="002D6928"/>
    <w:rPr>
      <w:sz w:val="24"/>
    </w:rPr>
  </w:style>
  <w:style w:type="character" w:customStyle="1" w:styleId="1090">
    <w:name w:val="Знак Знак109"/>
    <w:uiPriority w:val="99"/>
    <w:locked/>
    <w:rsid w:val="002D6928"/>
    <w:rPr>
      <w:sz w:val="16"/>
      <w:lang w:val="ru-RU" w:eastAsia="ru-RU"/>
    </w:rPr>
  </w:style>
  <w:style w:type="character" w:customStyle="1" w:styleId="626">
    <w:name w:val="Знак Знак626"/>
    <w:uiPriority w:val="99"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2D6928"/>
    <w:rPr>
      <w:sz w:val="24"/>
      <w:lang w:val="en-US"/>
    </w:rPr>
  </w:style>
  <w:style w:type="character" w:customStyle="1" w:styleId="1231">
    <w:name w:val="Знак Знак123"/>
    <w:uiPriority w:val="99"/>
    <w:rsid w:val="002D6928"/>
    <w:rPr>
      <w:sz w:val="16"/>
    </w:rPr>
  </w:style>
  <w:style w:type="character" w:customStyle="1" w:styleId="1350">
    <w:name w:val="Знак Знак135"/>
    <w:uiPriority w:val="99"/>
    <w:rsid w:val="002D6928"/>
    <w:rPr>
      <w:lang w:val="ru-RU" w:eastAsia="ru-RU"/>
    </w:rPr>
  </w:style>
  <w:style w:type="character" w:customStyle="1" w:styleId="16100">
    <w:name w:val="Знак Знак1610"/>
    <w:uiPriority w:val="99"/>
    <w:locked/>
    <w:rsid w:val="002D6928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2D6928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2D6928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2D6928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2D6928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2D6928"/>
    <w:rPr>
      <w:rFonts w:ascii="Arial" w:hAnsi="Arial"/>
      <w:sz w:val="22"/>
    </w:rPr>
  </w:style>
  <w:style w:type="character" w:customStyle="1" w:styleId="199">
    <w:name w:val="Знак Знак199"/>
    <w:uiPriority w:val="99"/>
    <w:rsid w:val="002D6928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2D6928"/>
    <w:rPr>
      <w:rFonts w:ascii="Courier New" w:hAnsi="Courier New"/>
    </w:rPr>
  </w:style>
  <w:style w:type="character" w:customStyle="1" w:styleId="179">
    <w:name w:val="Знак Знак179"/>
    <w:uiPriority w:val="99"/>
    <w:rsid w:val="002D6928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2D6928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2D6928"/>
    <w:rPr>
      <w:sz w:val="24"/>
    </w:rPr>
  </w:style>
  <w:style w:type="character" w:customStyle="1" w:styleId="5200">
    <w:name w:val="Знак Знак520"/>
    <w:uiPriority w:val="99"/>
    <w:rsid w:val="002D6928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2D6928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2D6928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2D6928"/>
    <w:rPr>
      <w:b/>
      <w:sz w:val="28"/>
    </w:rPr>
  </w:style>
  <w:style w:type="character" w:customStyle="1" w:styleId="800">
    <w:name w:val="Знак Знак80"/>
    <w:uiPriority w:val="99"/>
    <w:rsid w:val="002D6928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2D6928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2D6928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2D692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2D6928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2D6928"/>
  </w:style>
  <w:style w:type="character" w:customStyle="1" w:styleId="2380">
    <w:name w:val="Знак Знак23 Знак8"/>
    <w:uiPriority w:val="99"/>
    <w:locked/>
    <w:rsid w:val="002D6928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2D6928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2D6928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2D6928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2D6928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2D6928"/>
    <w:rPr>
      <w:sz w:val="24"/>
    </w:rPr>
  </w:style>
  <w:style w:type="character" w:customStyle="1" w:styleId="51100">
    <w:name w:val="Знак Знак5110"/>
    <w:uiPriority w:val="99"/>
    <w:locked/>
    <w:rsid w:val="002D6928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2D6928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2D6928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2D6928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2D6928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2D6928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2D6928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2D692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2D6928"/>
    <w:rPr>
      <w:sz w:val="16"/>
    </w:rPr>
  </w:style>
  <w:style w:type="character" w:customStyle="1" w:styleId="509">
    <w:name w:val="Знак Знак509"/>
    <w:uiPriority w:val="99"/>
    <w:locked/>
    <w:rsid w:val="002D6928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2D6928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2D6928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2D692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2D6928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2D6928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2D692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2D6928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2D6928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2D6928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2D6928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2D6928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2D6928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2D6928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2D6928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2D6928"/>
    <w:rPr>
      <w:lang w:val="ru-RU" w:eastAsia="ru-RU"/>
    </w:rPr>
  </w:style>
  <w:style w:type="character" w:customStyle="1" w:styleId="563">
    <w:name w:val="Знак Знак563"/>
    <w:uiPriority w:val="99"/>
    <w:locked/>
    <w:rsid w:val="002D6928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2D6928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2D692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2D692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2D692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2D692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2D692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2D692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2D692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2D692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2D6928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2D6928"/>
    <w:rPr>
      <w:b/>
      <w:sz w:val="28"/>
    </w:rPr>
  </w:style>
  <w:style w:type="character" w:customStyle="1" w:styleId="703">
    <w:name w:val="Знак Знак703"/>
    <w:uiPriority w:val="99"/>
    <w:rsid w:val="002D6928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2D6928"/>
    <w:rPr>
      <w:b/>
      <w:sz w:val="28"/>
    </w:rPr>
  </w:style>
  <w:style w:type="character" w:customStyle="1" w:styleId="683">
    <w:name w:val="Знак Знак683"/>
    <w:uiPriority w:val="99"/>
    <w:rsid w:val="002D6928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2D6928"/>
  </w:style>
  <w:style w:type="character" w:customStyle="1" w:styleId="HeaderChar2">
    <w:name w:val="Header Char2"/>
    <w:uiPriority w:val="99"/>
    <w:locked/>
    <w:rsid w:val="002D6928"/>
    <w:rPr>
      <w:sz w:val="24"/>
    </w:rPr>
  </w:style>
  <w:style w:type="character" w:customStyle="1" w:styleId="FooterChar2">
    <w:name w:val="Footer Char2"/>
    <w:uiPriority w:val="99"/>
    <w:locked/>
    <w:rsid w:val="002D6928"/>
    <w:rPr>
      <w:sz w:val="24"/>
    </w:rPr>
  </w:style>
  <w:style w:type="character" w:customStyle="1" w:styleId="EndnoteTextChar2">
    <w:name w:val="Endnote Text Char2"/>
    <w:uiPriority w:val="99"/>
    <w:locked/>
    <w:rsid w:val="002D6928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2D6928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2D6928"/>
    <w:rPr>
      <w:sz w:val="24"/>
      <w:lang w:val="en-US"/>
    </w:rPr>
  </w:style>
  <w:style w:type="character" w:customStyle="1" w:styleId="SubtitleChar2">
    <w:name w:val="Subtitle Char2"/>
    <w:uiPriority w:val="99"/>
    <w:locked/>
    <w:rsid w:val="002D6928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2D6928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2D6928"/>
    <w:rPr>
      <w:sz w:val="24"/>
    </w:rPr>
  </w:style>
  <w:style w:type="character" w:customStyle="1" w:styleId="BodyTextIndent2Char2">
    <w:name w:val="Body Text Indent 2 Char2"/>
    <w:uiPriority w:val="99"/>
    <w:locked/>
    <w:rsid w:val="002D6928"/>
    <w:rPr>
      <w:sz w:val="24"/>
    </w:rPr>
  </w:style>
  <w:style w:type="character" w:customStyle="1" w:styleId="BodyTextIndent3Char2">
    <w:name w:val="Body Text Indent 3 Char2"/>
    <w:uiPriority w:val="99"/>
    <w:locked/>
    <w:rsid w:val="002D6928"/>
    <w:rPr>
      <w:sz w:val="16"/>
    </w:rPr>
  </w:style>
  <w:style w:type="character" w:customStyle="1" w:styleId="DocumentMapChar2">
    <w:name w:val="Document Map Char2"/>
    <w:uiPriority w:val="99"/>
    <w:locked/>
    <w:rsid w:val="002D6928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2D6928"/>
    <w:rPr>
      <w:sz w:val="16"/>
    </w:rPr>
  </w:style>
  <w:style w:type="character" w:customStyle="1" w:styleId="BalloonTextChar2">
    <w:name w:val="Balloon Text Char2"/>
    <w:uiPriority w:val="99"/>
    <w:locked/>
    <w:rsid w:val="002D6928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2D6928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2D6928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2D6928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2D6928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2D6928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2D6928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2D6928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2D6928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2D6928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2D6928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2D6928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2D6928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2D6928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2D6928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2D692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2D692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2D692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2D692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2D692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2D692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2D6928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2D6928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2D6928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2D6928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2D6928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2D6928"/>
    <w:rPr>
      <w:i/>
      <w:color w:val="808080"/>
    </w:rPr>
  </w:style>
  <w:style w:type="character" w:customStyle="1" w:styleId="DefaultParagraphFont1">
    <w:name w:val="Default Paragraph Font1"/>
    <w:uiPriority w:val="99"/>
    <w:rsid w:val="002D6928"/>
  </w:style>
  <w:style w:type="character" w:customStyle="1" w:styleId="PlaceholderText1">
    <w:name w:val="Placeholder Text1"/>
    <w:uiPriority w:val="99"/>
    <w:rsid w:val="002D6928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2D6928"/>
    <w:rPr>
      <w:b/>
    </w:rPr>
  </w:style>
  <w:style w:type="character" w:customStyle="1" w:styleId="1102">
    <w:name w:val="Знак Знак110"/>
    <w:uiPriority w:val="99"/>
    <w:qFormat/>
    <w:rsid w:val="002D6928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2D6928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2D6928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2D6928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2D6928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2D6928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2D6928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2D6928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2D6928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2D6928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2D6928"/>
  </w:style>
  <w:style w:type="paragraph" w:customStyle="1" w:styleId="3ffb">
    <w:name w:val="Подзаголовок3"/>
    <w:basedOn w:val="a2"/>
    <w:uiPriority w:val="99"/>
    <w:qFormat/>
    <w:rsid w:val="002D6928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2D6928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2D6928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2D6928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2D6928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2D6928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2D6928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2D6928"/>
    <w:rPr>
      <w:sz w:val="16"/>
    </w:rPr>
  </w:style>
  <w:style w:type="character" w:customStyle="1" w:styleId="1211">
    <w:name w:val="Знак Знак121"/>
    <w:uiPriority w:val="99"/>
    <w:qFormat/>
    <w:locked/>
    <w:rsid w:val="002D6928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2D6928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2D6928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2D6928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2D6928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2D6928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2D6928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2D6928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2D6928"/>
    <w:rPr>
      <w:b/>
      <w:i/>
      <w:color w:val="4F81BD"/>
    </w:rPr>
  </w:style>
  <w:style w:type="character" w:customStyle="1" w:styleId="2fffb">
    <w:name w:val="Слабая ссылка2"/>
    <w:uiPriority w:val="99"/>
    <w:rsid w:val="002D6928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2D6928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2D6928"/>
    <w:rPr>
      <w:b/>
      <w:smallCaps/>
      <w:spacing w:val="5"/>
    </w:rPr>
  </w:style>
  <w:style w:type="character" w:customStyle="1" w:styleId="4fc">
    <w:name w:val="Замещающий текст4"/>
    <w:uiPriority w:val="99"/>
    <w:rsid w:val="002D6928"/>
    <w:rPr>
      <w:color w:val="808080"/>
    </w:rPr>
  </w:style>
  <w:style w:type="character" w:customStyle="1" w:styleId="Heading4Char1">
    <w:name w:val="Heading 4 Char1"/>
    <w:uiPriority w:val="99"/>
    <w:locked/>
    <w:rsid w:val="002D6928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2D6928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2D6928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2D6928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2D6928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2D6928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2D6928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2D6928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2D6928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2D6928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2D6928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2D6928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2D6928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2D6928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2D6928"/>
    <w:rPr>
      <w:rFonts w:cs="Times New Roman"/>
    </w:rPr>
  </w:style>
  <w:style w:type="paragraph" w:customStyle="1" w:styleId="10d">
    <w:name w:val="Обычный10"/>
    <w:uiPriority w:val="99"/>
    <w:qFormat/>
    <w:rsid w:val="002D6928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2D6928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2D6928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2D6928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2D6928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2D6928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2D6928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2D6928"/>
    <w:rPr>
      <w:sz w:val="24"/>
    </w:rPr>
  </w:style>
  <w:style w:type="character" w:customStyle="1" w:styleId="624">
    <w:name w:val="Знак Знак624"/>
    <w:uiPriority w:val="99"/>
    <w:locked/>
    <w:rsid w:val="002D6928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2D6928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2D6928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2D6928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2D6928"/>
    <w:rPr>
      <w:b/>
    </w:rPr>
  </w:style>
  <w:style w:type="character" w:customStyle="1" w:styleId="affffffffff">
    <w:name w:val="текст Знак Знак"/>
    <w:uiPriority w:val="99"/>
    <w:qFormat/>
    <w:rsid w:val="002D6928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2D692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2D6928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2D6928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2D6928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2D6928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2D6928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2D6928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2D6928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2D6928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2D6928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2D6928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2D692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2D6928"/>
    <w:rPr>
      <w:rFonts w:cs="Times New Roman"/>
    </w:rPr>
  </w:style>
  <w:style w:type="character" w:customStyle="1" w:styleId="ft1067">
    <w:name w:val="ft1067"/>
    <w:basedOn w:val="a3"/>
    <w:uiPriority w:val="99"/>
    <w:qFormat/>
    <w:rsid w:val="002D6928"/>
    <w:rPr>
      <w:rFonts w:cs="Times New Roman"/>
    </w:rPr>
  </w:style>
  <w:style w:type="character" w:customStyle="1" w:styleId="ft1144">
    <w:name w:val="ft1144"/>
    <w:basedOn w:val="a3"/>
    <w:uiPriority w:val="99"/>
    <w:qFormat/>
    <w:rsid w:val="002D6928"/>
    <w:rPr>
      <w:rFonts w:cs="Times New Roman"/>
    </w:rPr>
  </w:style>
  <w:style w:type="character" w:customStyle="1" w:styleId="ft1207">
    <w:name w:val="ft1207"/>
    <w:basedOn w:val="a3"/>
    <w:uiPriority w:val="99"/>
    <w:qFormat/>
    <w:rsid w:val="002D6928"/>
    <w:rPr>
      <w:rFonts w:cs="Times New Roman"/>
    </w:rPr>
  </w:style>
  <w:style w:type="character" w:customStyle="1" w:styleId="ft1213">
    <w:name w:val="ft1213"/>
    <w:basedOn w:val="a3"/>
    <w:uiPriority w:val="99"/>
    <w:qFormat/>
    <w:rsid w:val="002D6928"/>
    <w:rPr>
      <w:rFonts w:cs="Times New Roman"/>
    </w:rPr>
  </w:style>
  <w:style w:type="character" w:customStyle="1" w:styleId="ft1214">
    <w:name w:val="ft1214"/>
    <w:basedOn w:val="a3"/>
    <w:uiPriority w:val="99"/>
    <w:qFormat/>
    <w:rsid w:val="002D6928"/>
    <w:rPr>
      <w:rFonts w:cs="Times New Roman"/>
    </w:rPr>
  </w:style>
  <w:style w:type="character" w:customStyle="1" w:styleId="ft1289">
    <w:name w:val="ft1289"/>
    <w:basedOn w:val="a3"/>
    <w:uiPriority w:val="99"/>
    <w:qFormat/>
    <w:rsid w:val="002D6928"/>
    <w:rPr>
      <w:rFonts w:cs="Times New Roman"/>
    </w:rPr>
  </w:style>
  <w:style w:type="character" w:customStyle="1" w:styleId="ft1311">
    <w:name w:val="ft1311"/>
    <w:basedOn w:val="a3"/>
    <w:uiPriority w:val="99"/>
    <w:qFormat/>
    <w:rsid w:val="002D6928"/>
    <w:rPr>
      <w:rFonts w:cs="Times New Roman"/>
    </w:rPr>
  </w:style>
  <w:style w:type="character" w:customStyle="1" w:styleId="ft3008">
    <w:name w:val="ft3008"/>
    <w:basedOn w:val="a3"/>
    <w:uiPriority w:val="99"/>
    <w:qFormat/>
    <w:rsid w:val="002D6928"/>
    <w:rPr>
      <w:rFonts w:cs="Times New Roman"/>
    </w:rPr>
  </w:style>
  <w:style w:type="character" w:customStyle="1" w:styleId="ft3181">
    <w:name w:val="ft3181"/>
    <w:basedOn w:val="a3"/>
    <w:uiPriority w:val="99"/>
    <w:qFormat/>
    <w:rsid w:val="002D6928"/>
    <w:rPr>
      <w:rFonts w:cs="Times New Roman"/>
    </w:rPr>
  </w:style>
  <w:style w:type="character" w:customStyle="1" w:styleId="ft722">
    <w:name w:val="ft722"/>
    <w:basedOn w:val="a3"/>
    <w:uiPriority w:val="99"/>
    <w:qFormat/>
    <w:rsid w:val="002D6928"/>
    <w:rPr>
      <w:rFonts w:cs="Times New Roman"/>
    </w:rPr>
  </w:style>
  <w:style w:type="character" w:customStyle="1" w:styleId="ft728">
    <w:name w:val="ft728"/>
    <w:basedOn w:val="a3"/>
    <w:uiPriority w:val="99"/>
    <w:qFormat/>
    <w:rsid w:val="002D6928"/>
    <w:rPr>
      <w:rFonts w:cs="Times New Roman"/>
    </w:rPr>
  </w:style>
  <w:style w:type="character" w:customStyle="1" w:styleId="ft730">
    <w:name w:val="ft730"/>
    <w:basedOn w:val="a3"/>
    <w:uiPriority w:val="99"/>
    <w:qFormat/>
    <w:rsid w:val="002D6928"/>
    <w:rPr>
      <w:rFonts w:cs="Times New Roman"/>
    </w:rPr>
  </w:style>
  <w:style w:type="character" w:customStyle="1" w:styleId="ft72">
    <w:name w:val="ft72"/>
    <w:basedOn w:val="a3"/>
    <w:uiPriority w:val="99"/>
    <w:qFormat/>
    <w:rsid w:val="002D6928"/>
    <w:rPr>
      <w:rFonts w:cs="Times New Roman"/>
    </w:rPr>
  </w:style>
  <w:style w:type="character" w:customStyle="1" w:styleId="ft731">
    <w:name w:val="ft731"/>
    <w:basedOn w:val="a3"/>
    <w:uiPriority w:val="99"/>
    <w:qFormat/>
    <w:rsid w:val="002D6928"/>
    <w:rPr>
      <w:rFonts w:cs="Times New Roman"/>
    </w:rPr>
  </w:style>
  <w:style w:type="character" w:customStyle="1" w:styleId="ft732">
    <w:name w:val="ft732"/>
    <w:basedOn w:val="a3"/>
    <w:uiPriority w:val="99"/>
    <w:qFormat/>
    <w:rsid w:val="002D6928"/>
    <w:rPr>
      <w:rFonts w:cs="Times New Roman"/>
    </w:rPr>
  </w:style>
  <w:style w:type="character" w:customStyle="1" w:styleId="ft735">
    <w:name w:val="ft735"/>
    <w:basedOn w:val="a3"/>
    <w:uiPriority w:val="99"/>
    <w:qFormat/>
    <w:rsid w:val="002D6928"/>
    <w:rPr>
      <w:rFonts w:cs="Times New Roman"/>
    </w:rPr>
  </w:style>
  <w:style w:type="character" w:customStyle="1" w:styleId="ft738">
    <w:name w:val="ft738"/>
    <w:basedOn w:val="a3"/>
    <w:uiPriority w:val="99"/>
    <w:qFormat/>
    <w:rsid w:val="002D6928"/>
    <w:rPr>
      <w:rFonts w:cs="Times New Roman"/>
    </w:rPr>
  </w:style>
  <w:style w:type="character" w:customStyle="1" w:styleId="ft747">
    <w:name w:val="ft747"/>
    <w:basedOn w:val="a3"/>
    <w:uiPriority w:val="99"/>
    <w:qFormat/>
    <w:rsid w:val="002D6928"/>
    <w:rPr>
      <w:rFonts w:cs="Times New Roman"/>
    </w:rPr>
  </w:style>
  <w:style w:type="character" w:customStyle="1" w:styleId="ft758">
    <w:name w:val="ft758"/>
    <w:basedOn w:val="a3"/>
    <w:uiPriority w:val="99"/>
    <w:qFormat/>
    <w:rsid w:val="002D6928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2D6928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2D6928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2D6928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2D6928"/>
    <w:rPr>
      <w:rFonts w:cs="Times New Roman"/>
    </w:rPr>
  </w:style>
  <w:style w:type="character" w:customStyle="1" w:styleId="ft2109">
    <w:name w:val="ft2109"/>
    <w:basedOn w:val="a3"/>
    <w:uiPriority w:val="99"/>
    <w:qFormat/>
    <w:rsid w:val="002D6928"/>
    <w:rPr>
      <w:rFonts w:cs="Times New Roman"/>
    </w:rPr>
  </w:style>
  <w:style w:type="character" w:customStyle="1" w:styleId="ft2121">
    <w:name w:val="ft2121"/>
    <w:basedOn w:val="a3"/>
    <w:uiPriority w:val="99"/>
    <w:qFormat/>
    <w:rsid w:val="002D6928"/>
    <w:rPr>
      <w:rFonts w:cs="Times New Roman"/>
    </w:rPr>
  </w:style>
  <w:style w:type="character" w:customStyle="1" w:styleId="ft2130">
    <w:name w:val="ft2130"/>
    <w:basedOn w:val="a3"/>
    <w:uiPriority w:val="99"/>
    <w:qFormat/>
    <w:rsid w:val="002D6928"/>
    <w:rPr>
      <w:rFonts w:cs="Times New Roman"/>
    </w:rPr>
  </w:style>
  <w:style w:type="character" w:customStyle="1" w:styleId="ft24421">
    <w:name w:val="ft24421"/>
    <w:uiPriority w:val="99"/>
    <w:qFormat/>
    <w:rsid w:val="002D6928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2D6928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2D6928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2D6928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2D6928"/>
    <w:rPr>
      <w:rFonts w:cs="Times New Roman"/>
    </w:rPr>
  </w:style>
  <w:style w:type="character" w:customStyle="1" w:styleId="rvts15">
    <w:name w:val="rvts15"/>
    <w:basedOn w:val="a3"/>
    <w:uiPriority w:val="99"/>
    <w:qFormat/>
    <w:rsid w:val="002D6928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2D692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2D692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2D692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2D6928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2D6928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2D6928"/>
    <w:rPr>
      <w:rFonts w:cs="Times New Roman"/>
    </w:rPr>
  </w:style>
  <w:style w:type="character" w:customStyle="1" w:styleId="ft404">
    <w:name w:val="ft404"/>
    <w:basedOn w:val="a3"/>
    <w:uiPriority w:val="99"/>
    <w:qFormat/>
    <w:rsid w:val="002D6928"/>
    <w:rPr>
      <w:rFonts w:cs="Times New Roman"/>
    </w:rPr>
  </w:style>
  <w:style w:type="character" w:customStyle="1" w:styleId="ft2">
    <w:name w:val="ft2"/>
    <w:basedOn w:val="a3"/>
    <w:uiPriority w:val="99"/>
    <w:qFormat/>
    <w:rsid w:val="002D6928"/>
    <w:rPr>
      <w:rFonts w:cs="Times New Roman"/>
    </w:rPr>
  </w:style>
  <w:style w:type="character" w:customStyle="1" w:styleId="ft405">
    <w:name w:val="ft405"/>
    <w:basedOn w:val="a3"/>
    <w:uiPriority w:val="99"/>
    <w:qFormat/>
    <w:rsid w:val="002D6928"/>
    <w:rPr>
      <w:rFonts w:cs="Times New Roman"/>
    </w:rPr>
  </w:style>
  <w:style w:type="character" w:customStyle="1" w:styleId="ft407">
    <w:name w:val="ft407"/>
    <w:basedOn w:val="a3"/>
    <w:uiPriority w:val="99"/>
    <w:qFormat/>
    <w:rsid w:val="002D6928"/>
    <w:rPr>
      <w:rFonts w:cs="Times New Roman"/>
    </w:rPr>
  </w:style>
  <w:style w:type="character" w:customStyle="1" w:styleId="ft411">
    <w:name w:val="ft411"/>
    <w:basedOn w:val="a3"/>
    <w:uiPriority w:val="99"/>
    <w:qFormat/>
    <w:rsid w:val="002D6928"/>
    <w:rPr>
      <w:rFonts w:cs="Times New Roman"/>
    </w:rPr>
  </w:style>
  <w:style w:type="character" w:customStyle="1" w:styleId="ft416">
    <w:name w:val="ft416"/>
    <w:basedOn w:val="a3"/>
    <w:uiPriority w:val="99"/>
    <w:qFormat/>
    <w:rsid w:val="002D6928"/>
    <w:rPr>
      <w:rFonts w:cs="Times New Roman"/>
    </w:rPr>
  </w:style>
  <w:style w:type="character" w:customStyle="1" w:styleId="ft438">
    <w:name w:val="ft438"/>
    <w:basedOn w:val="a3"/>
    <w:uiPriority w:val="99"/>
    <w:qFormat/>
    <w:rsid w:val="002D6928"/>
    <w:rPr>
      <w:rFonts w:cs="Times New Roman"/>
    </w:rPr>
  </w:style>
  <w:style w:type="character" w:customStyle="1" w:styleId="ft461">
    <w:name w:val="ft461"/>
    <w:basedOn w:val="a3"/>
    <w:uiPriority w:val="99"/>
    <w:qFormat/>
    <w:rsid w:val="002D6928"/>
    <w:rPr>
      <w:rFonts w:cs="Times New Roman"/>
    </w:rPr>
  </w:style>
  <w:style w:type="character" w:customStyle="1" w:styleId="ft485">
    <w:name w:val="ft485"/>
    <w:basedOn w:val="a3"/>
    <w:uiPriority w:val="99"/>
    <w:qFormat/>
    <w:rsid w:val="002D6928"/>
    <w:rPr>
      <w:rFonts w:cs="Times New Roman"/>
    </w:rPr>
  </w:style>
  <w:style w:type="character" w:customStyle="1" w:styleId="ft507">
    <w:name w:val="ft507"/>
    <w:basedOn w:val="a3"/>
    <w:uiPriority w:val="99"/>
    <w:qFormat/>
    <w:rsid w:val="002D6928"/>
    <w:rPr>
      <w:rFonts w:cs="Times New Roman"/>
    </w:rPr>
  </w:style>
  <w:style w:type="character" w:customStyle="1" w:styleId="ft464">
    <w:name w:val="ft464"/>
    <w:basedOn w:val="a3"/>
    <w:uiPriority w:val="99"/>
    <w:qFormat/>
    <w:rsid w:val="002D6928"/>
    <w:rPr>
      <w:rFonts w:cs="Times New Roman"/>
    </w:rPr>
  </w:style>
  <w:style w:type="character" w:customStyle="1" w:styleId="ft515">
    <w:name w:val="ft515"/>
    <w:basedOn w:val="a3"/>
    <w:uiPriority w:val="99"/>
    <w:qFormat/>
    <w:rsid w:val="002D6928"/>
    <w:rPr>
      <w:rFonts w:cs="Times New Roman"/>
    </w:rPr>
  </w:style>
  <w:style w:type="character" w:customStyle="1" w:styleId="ft518">
    <w:name w:val="ft518"/>
    <w:basedOn w:val="a3"/>
    <w:uiPriority w:val="99"/>
    <w:qFormat/>
    <w:rsid w:val="002D6928"/>
    <w:rPr>
      <w:rFonts w:cs="Times New Roman"/>
    </w:rPr>
  </w:style>
  <w:style w:type="character" w:customStyle="1" w:styleId="ft521">
    <w:name w:val="ft521"/>
    <w:basedOn w:val="a3"/>
    <w:uiPriority w:val="99"/>
    <w:qFormat/>
    <w:rsid w:val="002D6928"/>
    <w:rPr>
      <w:rFonts w:cs="Times New Roman"/>
    </w:rPr>
  </w:style>
  <w:style w:type="character" w:customStyle="1" w:styleId="ft525">
    <w:name w:val="ft525"/>
    <w:basedOn w:val="a3"/>
    <w:uiPriority w:val="99"/>
    <w:qFormat/>
    <w:rsid w:val="002D6928"/>
    <w:rPr>
      <w:rFonts w:cs="Times New Roman"/>
    </w:rPr>
  </w:style>
  <w:style w:type="character" w:customStyle="1" w:styleId="ft549">
    <w:name w:val="ft549"/>
    <w:basedOn w:val="a3"/>
    <w:uiPriority w:val="99"/>
    <w:qFormat/>
    <w:rsid w:val="002D6928"/>
    <w:rPr>
      <w:rFonts w:cs="Times New Roman"/>
    </w:rPr>
  </w:style>
  <w:style w:type="character" w:customStyle="1" w:styleId="ft554">
    <w:name w:val="ft554"/>
    <w:basedOn w:val="a3"/>
    <w:uiPriority w:val="99"/>
    <w:qFormat/>
    <w:rsid w:val="002D6928"/>
    <w:rPr>
      <w:rFonts w:cs="Times New Roman"/>
    </w:rPr>
  </w:style>
  <w:style w:type="character" w:customStyle="1" w:styleId="ft557">
    <w:name w:val="ft557"/>
    <w:basedOn w:val="a3"/>
    <w:uiPriority w:val="99"/>
    <w:qFormat/>
    <w:rsid w:val="002D6928"/>
    <w:rPr>
      <w:rFonts w:cs="Times New Roman"/>
    </w:rPr>
  </w:style>
  <w:style w:type="character" w:customStyle="1" w:styleId="ft561">
    <w:name w:val="ft561"/>
    <w:basedOn w:val="a3"/>
    <w:uiPriority w:val="99"/>
    <w:qFormat/>
    <w:rsid w:val="002D6928"/>
    <w:rPr>
      <w:rFonts w:cs="Times New Roman"/>
    </w:rPr>
  </w:style>
  <w:style w:type="character" w:customStyle="1" w:styleId="ft565">
    <w:name w:val="ft565"/>
    <w:basedOn w:val="a3"/>
    <w:uiPriority w:val="99"/>
    <w:qFormat/>
    <w:rsid w:val="002D6928"/>
    <w:rPr>
      <w:rFonts w:cs="Times New Roman"/>
    </w:rPr>
  </w:style>
  <w:style w:type="character" w:customStyle="1" w:styleId="ft570">
    <w:name w:val="ft570"/>
    <w:basedOn w:val="a3"/>
    <w:uiPriority w:val="99"/>
    <w:qFormat/>
    <w:rsid w:val="002D6928"/>
    <w:rPr>
      <w:rFonts w:cs="Times New Roman"/>
    </w:rPr>
  </w:style>
  <w:style w:type="character" w:customStyle="1" w:styleId="ft594">
    <w:name w:val="ft594"/>
    <w:basedOn w:val="a3"/>
    <w:uiPriority w:val="99"/>
    <w:qFormat/>
    <w:rsid w:val="002D6928"/>
    <w:rPr>
      <w:rFonts w:cs="Times New Roman"/>
    </w:rPr>
  </w:style>
  <w:style w:type="character" w:customStyle="1" w:styleId="ft600">
    <w:name w:val="ft600"/>
    <w:basedOn w:val="a3"/>
    <w:uiPriority w:val="99"/>
    <w:qFormat/>
    <w:rsid w:val="002D6928"/>
    <w:rPr>
      <w:rFonts w:cs="Times New Roman"/>
    </w:rPr>
  </w:style>
  <w:style w:type="character" w:customStyle="1" w:styleId="ft625">
    <w:name w:val="ft625"/>
    <w:basedOn w:val="a3"/>
    <w:uiPriority w:val="99"/>
    <w:qFormat/>
    <w:rsid w:val="002D6928"/>
    <w:rPr>
      <w:rFonts w:cs="Times New Roman"/>
    </w:rPr>
  </w:style>
  <w:style w:type="character" w:customStyle="1" w:styleId="ft646">
    <w:name w:val="ft646"/>
    <w:basedOn w:val="a3"/>
    <w:uiPriority w:val="99"/>
    <w:qFormat/>
    <w:rsid w:val="002D6928"/>
    <w:rPr>
      <w:rFonts w:cs="Times New Roman"/>
    </w:rPr>
  </w:style>
  <w:style w:type="character" w:customStyle="1" w:styleId="ft648">
    <w:name w:val="ft648"/>
    <w:basedOn w:val="a3"/>
    <w:uiPriority w:val="99"/>
    <w:qFormat/>
    <w:rsid w:val="002D6928"/>
    <w:rPr>
      <w:rFonts w:cs="Times New Roman"/>
    </w:rPr>
  </w:style>
  <w:style w:type="character" w:customStyle="1" w:styleId="ft650">
    <w:name w:val="ft650"/>
    <w:basedOn w:val="a3"/>
    <w:uiPriority w:val="99"/>
    <w:qFormat/>
    <w:rsid w:val="002D6928"/>
    <w:rPr>
      <w:rFonts w:cs="Times New Roman"/>
    </w:rPr>
  </w:style>
  <w:style w:type="character" w:customStyle="1" w:styleId="ft651">
    <w:name w:val="ft651"/>
    <w:basedOn w:val="a3"/>
    <w:uiPriority w:val="99"/>
    <w:qFormat/>
    <w:rsid w:val="002D6928"/>
    <w:rPr>
      <w:rFonts w:cs="Times New Roman"/>
    </w:rPr>
  </w:style>
  <w:style w:type="character" w:customStyle="1" w:styleId="ft654">
    <w:name w:val="ft654"/>
    <w:basedOn w:val="a3"/>
    <w:uiPriority w:val="99"/>
    <w:qFormat/>
    <w:rsid w:val="002D6928"/>
    <w:rPr>
      <w:rFonts w:cs="Times New Roman"/>
    </w:rPr>
  </w:style>
  <w:style w:type="character" w:customStyle="1" w:styleId="ft655">
    <w:name w:val="ft655"/>
    <w:basedOn w:val="a3"/>
    <w:uiPriority w:val="99"/>
    <w:qFormat/>
    <w:rsid w:val="002D6928"/>
    <w:rPr>
      <w:rFonts w:cs="Times New Roman"/>
    </w:rPr>
  </w:style>
  <w:style w:type="character" w:customStyle="1" w:styleId="ft674">
    <w:name w:val="ft674"/>
    <w:basedOn w:val="a3"/>
    <w:uiPriority w:val="99"/>
    <w:qFormat/>
    <w:rsid w:val="002D6928"/>
    <w:rPr>
      <w:rFonts w:cs="Times New Roman"/>
    </w:rPr>
  </w:style>
  <w:style w:type="character" w:customStyle="1" w:styleId="ft698">
    <w:name w:val="ft698"/>
    <w:basedOn w:val="a3"/>
    <w:uiPriority w:val="99"/>
    <w:qFormat/>
    <w:rsid w:val="002D6928"/>
    <w:rPr>
      <w:rFonts w:cs="Times New Roman"/>
    </w:rPr>
  </w:style>
  <w:style w:type="character" w:customStyle="1" w:styleId="ft709">
    <w:name w:val="ft709"/>
    <w:basedOn w:val="a3"/>
    <w:uiPriority w:val="99"/>
    <w:qFormat/>
    <w:rsid w:val="002D6928"/>
    <w:rPr>
      <w:rFonts w:cs="Times New Roman"/>
    </w:rPr>
  </w:style>
  <w:style w:type="character" w:customStyle="1" w:styleId="ft723">
    <w:name w:val="ft723"/>
    <w:basedOn w:val="a3"/>
    <w:uiPriority w:val="99"/>
    <w:qFormat/>
    <w:rsid w:val="002D6928"/>
    <w:rPr>
      <w:rFonts w:cs="Times New Roman"/>
    </w:rPr>
  </w:style>
  <w:style w:type="character" w:customStyle="1" w:styleId="ft746">
    <w:name w:val="ft746"/>
    <w:basedOn w:val="a3"/>
    <w:uiPriority w:val="99"/>
    <w:qFormat/>
    <w:rsid w:val="002D6928"/>
    <w:rPr>
      <w:rFonts w:cs="Times New Roman"/>
    </w:rPr>
  </w:style>
  <w:style w:type="character" w:customStyle="1" w:styleId="ft770">
    <w:name w:val="ft770"/>
    <w:basedOn w:val="a3"/>
    <w:uiPriority w:val="99"/>
    <w:qFormat/>
    <w:rsid w:val="002D6928"/>
    <w:rPr>
      <w:rFonts w:cs="Times New Roman"/>
    </w:rPr>
  </w:style>
  <w:style w:type="character" w:customStyle="1" w:styleId="ft772">
    <w:name w:val="ft772"/>
    <w:basedOn w:val="a3"/>
    <w:uiPriority w:val="99"/>
    <w:qFormat/>
    <w:rsid w:val="002D6928"/>
    <w:rPr>
      <w:rFonts w:cs="Times New Roman"/>
    </w:rPr>
  </w:style>
  <w:style w:type="character" w:customStyle="1" w:styleId="ft774">
    <w:name w:val="ft774"/>
    <w:basedOn w:val="a3"/>
    <w:uiPriority w:val="99"/>
    <w:qFormat/>
    <w:rsid w:val="002D6928"/>
    <w:rPr>
      <w:rFonts w:cs="Times New Roman"/>
    </w:rPr>
  </w:style>
  <w:style w:type="character" w:customStyle="1" w:styleId="ft777">
    <w:name w:val="ft777"/>
    <w:basedOn w:val="a3"/>
    <w:uiPriority w:val="99"/>
    <w:qFormat/>
    <w:rsid w:val="002D6928"/>
    <w:rPr>
      <w:rFonts w:cs="Times New Roman"/>
    </w:rPr>
  </w:style>
  <w:style w:type="character" w:customStyle="1" w:styleId="ft778">
    <w:name w:val="ft778"/>
    <w:basedOn w:val="a3"/>
    <w:uiPriority w:val="99"/>
    <w:qFormat/>
    <w:rsid w:val="002D6928"/>
    <w:rPr>
      <w:rFonts w:cs="Times New Roman"/>
    </w:rPr>
  </w:style>
  <w:style w:type="character" w:customStyle="1" w:styleId="ft780">
    <w:name w:val="ft780"/>
    <w:basedOn w:val="a3"/>
    <w:uiPriority w:val="99"/>
    <w:qFormat/>
    <w:rsid w:val="002D6928"/>
    <w:rPr>
      <w:rFonts w:cs="Times New Roman"/>
    </w:rPr>
  </w:style>
  <w:style w:type="character" w:customStyle="1" w:styleId="ft794">
    <w:name w:val="ft794"/>
    <w:basedOn w:val="a3"/>
    <w:uiPriority w:val="99"/>
    <w:qFormat/>
    <w:rsid w:val="002D6928"/>
    <w:rPr>
      <w:rFonts w:cs="Times New Roman"/>
    </w:rPr>
  </w:style>
  <w:style w:type="character" w:customStyle="1" w:styleId="ft813">
    <w:name w:val="ft813"/>
    <w:basedOn w:val="a3"/>
    <w:uiPriority w:val="99"/>
    <w:qFormat/>
    <w:rsid w:val="002D6928"/>
    <w:rPr>
      <w:rFonts w:cs="Times New Roman"/>
    </w:rPr>
  </w:style>
  <w:style w:type="character" w:customStyle="1" w:styleId="ft845">
    <w:name w:val="ft845"/>
    <w:basedOn w:val="a3"/>
    <w:uiPriority w:val="99"/>
    <w:qFormat/>
    <w:rsid w:val="002D6928"/>
    <w:rPr>
      <w:rFonts w:cs="Times New Roman"/>
    </w:rPr>
  </w:style>
  <w:style w:type="character" w:customStyle="1" w:styleId="ft846">
    <w:name w:val="ft846"/>
    <w:basedOn w:val="a3"/>
    <w:uiPriority w:val="99"/>
    <w:qFormat/>
    <w:rsid w:val="002D6928"/>
    <w:rPr>
      <w:rFonts w:cs="Times New Roman"/>
    </w:rPr>
  </w:style>
  <w:style w:type="character" w:customStyle="1" w:styleId="ft869">
    <w:name w:val="ft869"/>
    <w:basedOn w:val="a3"/>
    <w:uiPriority w:val="99"/>
    <w:qFormat/>
    <w:rsid w:val="002D6928"/>
    <w:rPr>
      <w:rFonts w:cs="Times New Roman"/>
    </w:rPr>
  </w:style>
  <w:style w:type="character" w:customStyle="1" w:styleId="ft345">
    <w:name w:val="ft345"/>
    <w:basedOn w:val="a3"/>
    <w:uiPriority w:val="99"/>
    <w:qFormat/>
    <w:rsid w:val="002D6928"/>
    <w:rPr>
      <w:rFonts w:cs="Times New Roman"/>
    </w:rPr>
  </w:style>
  <w:style w:type="character" w:customStyle="1" w:styleId="ft348">
    <w:name w:val="ft348"/>
    <w:basedOn w:val="a3"/>
    <w:uiPriority w:val="99"/>
    <w:qFormat/>
    <w:rsid w:val="002D6928"/>
    <w:rPr>
      <w:rFonts w:cs="Times New Roman"/>
    </w:rPr>
  </w:style>
  <w:style w:type="character" w:customStyle="1" w:styleId="ft350">
    <w:name w:val="ft350"/>
    <w:basedOn w:val="a3"/>
    <w:uiPriority w:val="99"/>
    <w:qFormat/>
    <w:rsid w:val="002D6928"/>
    <w:rPr>
      <w:rFonts w:cs="Times New Roman"/>
    </w:rPr>
  </w:style>
  <w:style w:type="character" w:customStyle="1" w:styleId="ft351">
    <w:name w:val="ft351"/>
    <w:basedOn w:val="a3"/>
    <w:uiPriority w:val="99"/>
    <w:qFormat/>
    <w:rsid w:val="002D6928"/>
    <w:rPr>
      <w:rFonts w:cs="Times New Roman"/>
    </w:rPr>
  </w:style>
  <w:style w:type="character" w:customStyle="1" w:styleId="ft353">
    <w:name w:val="ft353"/>
    <w:basedOn w:val="a3"/>
    <w:uiPriority w:val="99"/>
    <w:qFormat/>
    <w:rsid w:val="002D6928"/>
    <w:rPr>
      <w:rFonts w:cs="Times New Roman"/>
    </w:rPr>
  </w:style>
  <w:style w:type="character" w:customStyle="1" w:styleId="ft355">
    <w:name w:val="ft355"/>
    <w:basedOn w:val="a3"/>
    <w:uiPriority w:val="99"/>
    <w:qFormat/>
    <w:rsid w:val="002D6928"/>
    <w:rPr>
      <w:rFonts w:cs="Times New Roman"/>
    </w:rPr>
  </w:style>
  <w:style w:type="character" w:customStyle="1" w:styleId="ft372">
    <w:name w:val="ft372"/>
    <w:basedOn w:val="a3"/>
    <w:uiPriority w:val="99"/>
    <w:qFormat/>
    <w:rsid w:val="002D6928"/>
    <w:rPr>
      <w:rFonts w:cs="Times New Roman"/>
    </w:rPr>
  </w:style>
  <w:style w:type="character" w:customStyle="1" w:styleId="ft219">
    <w:name w:val="ft219"/>
    <w:basedOn w:val="a3"/>
    <w:uiPriority w:val="99"/>
    <w:qFormat/>
    <w:rsid w:val="002D6928"/>
    <w:rPr>
      <w:rFonts w:cs="Times New Roman"/>
    </w:rPr>
  </w:style>
  <w:style w:type="character" w:customStyle="1" w:styleId="ft255">
    <w:name w:val="ft255"/>
    <w:basedOn w:val="a3"/>
    <w:uiPriority w:val="99"/>
    <w:qFormat/>
    <w:rsid w:val="002D6928"/>
    <w:rPr>
      <w:rFonts w:cs="Times New Roman"/>
    </w:rPr>
  </w:style>
  <w:style w:type="character" w:customStyle="1" w:styleId="ft264">
    <w:name w:val="ft264"/>
    <w:basedOn w:val="a3"/>
    <w:uiPriority w:val="99"/>
    <w:qFormat/>
    <w:rsid w:val="002D6928"/>
    <w:rPr>
      <w:rFonts w:cs="Times New Roman"/>
    </w:rPr>
  </w:style>
  <w:style w:type="character" w:customStyle="1" w:styleId="ft269">
    <w:name w:val="ft269"/>
    <w:basedOn w:val="a3"/>
    <w:uiPriority w:val="99"/>
    <w:qFormat/>
    <w:rsid w:val="002D6928"/>
    <w:rPr>
      <w:rFonts w:cs="Times New Roman"/>
    </w:rPr>
  </w:style>
  <w:style w:type="character" w:customStyle="1" w:styleId="ft292">
    <w:name w:val="ft292"/>
    <w:basedOn w:val="a3"/>
    <w:uiPriority w:val="99"/>
    <w:qFormat/>
    <w:rsid w:val="002D6928"/>
    <w:rPr>
      <w:rFonts w:cs="Times New Roman"/>
    </w:rPr>
  </w:style>
  <w:style w:type="character" w:customStyle="1" w:styleId="ft300">
    <w:name w:val="ft300"/>
    <w:basedOn w:val="a3"/>
    <w:uiPriority w:val="99"/>
    <w:qFormat/>
    <w:rsid w:val="002D6928"/>
    <w:rPr>
      <w:rFonts w:cs="Times New Roman"/>
    </w:rPr>
  </w:style>
  <w:style w:type="character" w:customStyle="1" w:styleId="ft308">
    <w:name w:val="ft308"/>
    <w:basedOn w:val="a3"/>
    <w:uiPriority w:val="99"/>
    <w:qFormat/>
    <w:rsid w:val="002D6928"/>
    <w:rPr>
      <w:rFonts w:cs="Times New Roman"/>
    </w:rPr>
  </w:style>
  <w:style w:type="character" w:customStyle="1" w:styleId="ft334">
    <w:name w:val="ft334"/>
    <w:basedOn w:val="a3"/>
    <w:uiPriority w:val="99"/>
    <w:qFormat/>
    <w:rsid w:val="002D6928"/>
    <w:rPr>
      <w:rFonts w:cs="Times New Roman"/>
    </w:rPr>
  </w:style>
  <w:style w:type="character" w:customStyle="1" w:styleId="ft346">
    <w:name w:val="ft346"/>
    <w:basedOn w:val="a3"/>
    <w:uiPriority w:val="99"/>
    <w:qFormat/>
    <w:rsid w:val="002D6928"/>
    <w:rPr>
      <w:rFonts w:cs="Times New Roman"/>
    </w:rPr>
  </w:style>
  <w:style w:type="character" w:customStyle="1" w:styleId="ft3">
    <w:name w:val="ft3"/>
    <w:basedOn w:val="a3"/>
    <w:uiPriority w:val="99"/>
    <w:qFormat/>
    <w:rsid w:val="002D6928"/>
    <w:rPr>
      <w:rFonts w:cs="Times New Roman"/>
    </w:rPr>
  </w:style>
  <w:style w:type="character" w:customStyle="1" w:styleId="ft381">
    <w:name w:val="ft381"/>
    <w:basedOn w:val="a3"/>
    <w:uiPriority w:val="99"/>
    <w:qFormat/>
    <w:rsid w:val="002D6928"/>
    <w:rPr>
      <w:rFonts w:cs="Times New Roman"/>
    </w:rPr>
  </w:style>
  <w:style w:type="character" w:customStyle="1" w:styleId="ft391">
    <w:name w:val="ft391"/>
    <w:basedOn w:val="a3"/>
    <w:uiPriority w:val="99"/>
    <w:qFormat/>
    <w:rsid w:val="002D6928"/>
    <w:rPr>
      <w:rFonts w:cs="Times New Roman"/>
    </w:rPr>
  </w:style>
  <w:style w:type="character" w:customStyle="1" w:styleId="ft397">
    <w:name w:val="ft397"/>
    <w:basedOn w:val="a3"/>
    <w:uiPriority w:val="99"/>
    <w:qFormat/>
    <w:rsid w:val="002D6928"/>
    <w:rPr>
      <w:rFonts w:cs="Times New Roman"/>
    </w:rPr>
  </w:style>
  <w:style w:type="character" w:customStyle="1" w:styleId="ft176">
    <w:name w:val="ft176"/>
    <w:basedOn w:val="a3"/>
    <w:uiPriority w:val="99"/>
    <w:qFormat/>
    <w:rsid w:val="002D6928"/>
    <w:rPr>
      <w:rFonts w:cs="Times New Roman"/>
    </w:rPr>
  </w:style>
  <w:style w:type="character" w:customStyle="1" w:styleId="ft410">
    <w:name w:val="ft410"/>
    <w:basedOn w:val="a3"/>
    <w:uiPriority w:val="99"/>
    <w:qFormat/>
    <w:rsid w:val="002D6928"/>
    <w:rPr>
      <w:rFonts w:cs="Times New Roman"/>
    </w:rPr>
  </w:style>
  <w:style w:type="character" w:customStyle="1" w:styleId="ft421">
    <w:name w:val="ft421"/>
    <w:basedOn w:val="a3"/>
    <w:uiPriority w:val="99"/>
    <w:qFormat/>
    <w:rsid w:val="002D6928"/>
    <w:rPr>
      <w:rFonts w:cs="Times New Roman"/>
    </w:rPr>
  </w:style>
  <w:style w:type="character" w:customStyle="1" w:styleId="ft467">
    <w:name w:val="ft467"/>
    <w:basedOn w:val="a3"/>
    <w:uiPriority w:val="99"/>
    <w:qFormat/>
    <w:rsid w:val="002D6928"/>
    <w:rPr>
      <w:rFonts w:cs="Times New Roman"/>
    </w:rPr>
  </w:style>
  <w:style w:type="character" w:customStyle="1" w:styleId="ft479">
    <w:name w:val="ft479"/>
    <w:basedOn w:val="a3"/>
    <w:uiPriority w:val="99"/>
    <w:qFormat/>
    <w:rsid w:val="002D6928"/>
    <w:rPr>
      <w:rFonts w:cs="Times New Roman"/>
    </w:rPr>
  </w:style>
  <w:style w:type="character" w:customStyle="1" w:styleId="ft578">
    <w:name w:val="ft578"/>
    <w:basedOn w:val="a3"/>
    <w:uiPriority w:val="99"/>
    <w:qFormat/>
    <w:rsid w:val="002D6928"/>
    <w:rPr>
      <w:rFonts w:cs="Times New Roman"/>
    </w:rPr>
  </w:style>
  <w:style w:type="character" w:customStyle="1" w:styleId="ft624">
    <w:name w:val="ft624"/>
    <w:basedOn w:val="a3"/>
    <w:uiPriority w:val="99"/>
    <w:qFormat/>
    <w:rsid w:val="002D6928"/>
    <w:rPr>
      <w:rFonts w:cs="Times New Roman"/>
    </w:rPr>
  </w:style>
  <w:style w:type="character" w:customStyle="1" w:styleId="ft631">
    <w:name w:val="ft631"/>
    <w:basedOn w:val="a3"/>
    <w:uiPriority w:val="99"/>
    <w:qFormat/>
    <w:rsid w:val="002D6928"/>
    <w:rPr>
      <w:rFonts w:cs="Times New Roman"/>
    </w:rPr>
  </w:style>
  <w:style w:type="character" w:customStyle="1" w:styleId="ft679">
    <w:name w:val="ft679"/>
    <w:basedOn w:val="a3"/>
    <w:uiPriority w:val="99"/>
    <w:qFormat/>
    <w:rsid w:val="002D6928"/>
    <w:rPr>
      <w:rFonts w:cs="Times New Roman"/>
    </w:rPr>
  </w:style>
  <w:style w:type="character" w:customStyle="1" w:styleId="ft725">
    <w:name w:val="ft725"/>
    <w:basedOn w:val="a3"/>
    <w:uiPriority w:val="99"/>
    <w:qFormat/>
    <w:rsid w:val="002D6928"/>
    <w:rPr>
      <w:rFonts w:cs="Times New Roman"/>
    </w:rPr>
  </w:style>
  <w:style w:type="character" w:customStyle="1" w:styleId="ft769">
    <w:name w:val="ft769"/>
    <w:basedOn w:val="a3"/>
    <w:uiPriority w:val="99"/>
    <w:qFormat/>
    <w:rsid w:val="002D6928"/>
    <w:rPr>
      <w:rFonts w:cs="Times New Roman"/>
    </w:rPr>
  </w:style>
  <w:style w:type="character" w:customStyle="1" w:styleId="ft819">
    <w:name w:val="ft819"/>
    <w:basedOn w:val="a3"/>
    <w:uiPriority w:val="99"/>
    <w:qFormat/>
    <w:rsid w:val="002D6928"/>
    <w:rPr>
      <w:rFonts w:cs="Times New Roman"/>
    </w:rPr>
  </w:style>
  <w:style w:type="character" w:customStyle="1" w:styleId="ft877">
    <w:name w:val="ft877"/>
    <w:basedOn w:val="a3"/>
    <w:uiPriority w:val="99"/>
    <w:qFormat/>
    <w:rsid w:val="002D6928"/>
    <w:rPr>
      <w:rFonts w:cs="Times New Roman"/>
    </w:rPr>
  </w:style>
  <w:style w:type="character" w:customStyle="1" w:styleId="ft275">
    <w:name w:val="ft275"/>
    <w:basedOn w:val="a3"/>
    <w:uiPriority w:val="99"/>
    <w:qFormat/>
    <w:rsid w:val="002D6928"/>
    <w:rPr>
      <w:rFonts w:cs="Times New Roman"/>
    </w:rPr>
  </w:style>
  <w:style w:type="character" w:customStyle="1" w:styleId="ft935">
    <w:name w:val="ft935"/>
    <w:basedOn w:val="a3"/>
    <w:uiPriority w:val="99"/>
    <w:qFormat/>
    <w:rsid w:val="002D6928"/>
    <w:rPr>
      <w:rFonts w:cs="Times New Roman"/>
    </w:rPr>
  </w:style>
  <w:style w:type="character" w:customStyle="1" w:styleId="ft969">
    <w:name w:val="ft969"/>
    <w:basedOn w:val="a3"/>
    <w:uiPriority w:val="99"/>
    <w:qFormat/>
    <w:rsid w:val="002D6928"/>
    <w:rPr>
      <w:rFonts w:cs="Times New Roman"/>
    </w:rPr>
  </w:style>
  <w:style w:type="character" w:customStyle="1" w:styleId="ft1010">
    <w:name w:val="ft1010"/>
    <w:basedOn w:val="a3"/>
    <w:uiPriority w:val="99"/>
    <w:qFormat/>
    <w:rsid w:val="002D6928"/>
    <w:rPr>
      <w:rFonts w:cs="Times New Roman"/>
    </w:rPr>
  </w:style>
  <w:style w:type="character" w:customStyle="1" w:styleId="ft1058">
    <w:name w:val="ft1058"/>
    <w:basedOn w:val="a3"/>
    <w:uiPriority w:val="99"/>
    <w:qFormat/>
    <w:rsid w:val="002D6928"/>
    <w:rPr>
      <w:rFonts w:cs="Times New Roman"/>
    </w:rPr>
  </w:style>
  <w:style w:type="character" w:customStyle="1" w:styleId="ft1101">
    <w:name w:val="ft1101"/>
    <w:basedOn w:val="a3"/>
    <w:uiPriority w:val="99"/>
    <w:qFormat/>
    <w:rsid w:val="002D6928"/>
    <w:rPr>
      <w:rFonts w:cs="Times New Roman"/>
    </w:rPr>
  </w:style>
  <w:style w:type="character" w:customStyle="1" w:styleId="ft1162">
    <w:name w:val="ft1162"/>
    <w:basedOn w:val="a3"/>
    <w:uiPriority w:val="99"/>
    <w:qFormat/>
    <w:rsid w:val="002D6928"/>
    <w:rPr>
      <w:rFonts w:cs="Times New Roman"/>
    </w:rPr>
  </w:style>
  <w:style w:type="character" w:customStyle="1" w:styleId="ft1197">
    <w:name w:val="ft1197"/>
    <w:basedOn w:val="a3"/>
    <w:uiPriority w:val="99"/>
    <w:qFormat/>
    <w:rsid w:val="002D6928"/>
    <w:rPr>
      <w:rFonts w:cs="Times New Roman"/>
    </w:rPr>
  </w:style>
  <w:style w:type="character" w:customStyle="1" w:styleId="ft1248">
    <w:name w:val="ft1248"/>
    <w:basedOn w:val="a3"/>
    <w:uiPriority w:val="99"/>
    <w:qFormat/>
    <w:rsid w:val="002D6928"/>
    <w:rPr>
      <w:rFonts w:cs="Times New Roman"/>
    </w:rPr>
  </w:style>
  <w:style w:type="character" w:customStyle="1" w:styleId="ft1293">
    <w:name w:val="ft1293"/>
    <w:basedOn w:val="a3"/>
    <w:uiPriority w:val="99"/>
    <w:qFormat/>
    <w:rsid w:val="002D6928"/>
    <w:rPr>
      <w:rFonts w:cs="Times New Roman"/>
    </w:rPr>
  </w:style>
  <w:style w:type="character" w:customStyle="1" w:styleId="ft1308">
    <w:name w:val="ft1308"/>
    <w:basedOn w:val="a3"/>
    <w:uiPriority w:val="99"/>
    <w:qFormat/>
    <w:rsid w:val="002D6928"/>
    <w:rPr>
      <w:rFonts w:cs="Times New Roman"/>
    </w:rPr>
  </w:style>
  <w:style w:type="character" w:customStyle="1" w:styleId="ft1366">
    <w:name w:val="ft1366"/>
    <w:basedOn w:val="a3"/>
    <w:uiPriority w:val="99"/>
    <w:qFormat/>
    <w:rsid w:val="002D6928"/>
    <w:rPr>
      <w:rFonts w:cs="Times New Roman"/>
    </w:rPr>
  </w:style>
  <w:style w:type="character" w:customStyle="1" w:styleId="ft1377">
    <w:name w:val="ft1377"/>
    <w:basedOn w:val="a3"/>
    <w:uiPriority w:val="99"/>
    <w:qFormat/>
    <w:rsid w:val="002D6928"/>
    <w:rPr>
      <w:rFonts w:cs="Times New Roman"/>
    </w:rPr>
  </w:style>
  <w:style w:type="character" w:customStyle="1" w:styleId="ft1380">
    <w:name w:val="ft1380"/>
    <w:basedOn w:val="a3"/>
    <w:uiPriority w:val="99"/>
    <w:qFormat/>
    <w:rsid w:val="002D6928"/>
    <w:rPr>
      <w:rFonts w:cs="Times New Roman"/>
    </w:rPr>
  </w:style>
  <w:style w:type="character" w:customStyle="1" w:styleId="ft1389">
    <w:name w:val="ft1389"/>
    <w:basedOn w:val="a3"/>
    <w:uiPriority w:val="99"/>
    <w:qFormat/>
    <w:rsid w:val="002D6928"/>
    <w:rPr>
      <w:rFonts w:cs="Times New Roman"/>
    </w:rPr>
  </w:style>
  <w:style w:type="character" w:customStyle="1" w:styleId="ft1393">
    <w:name w:val="ft1393"/>
    <w:basedOn w:val="a3"/>
    <w:uiPriority w:val="99"/>
    <w:qFormat/>
    <w:rsid w:val="002D6928"/>
    <w:rPr>
      <w:rFonts w:cs="Times New Roman"/>
    </w:rPr>
  </w:style>
  <w:style w:type="character" w:customStyle="1" w:styleId="ft1400">
    <w:name w:val="ft1400"/>
    <w:basedOn w:val="a3"/>
    <w:uiPriority w:val="99"/>
    <w:qFormat/>
    <w:rsid w:val="002D6928"/>
    <w:rPr>
      <w:rFonts w:cs="Times New Roman"/>
    </w:rPr>
  </w:style>
  <w:style w:type="character" w:customStyle="1" w:styleId="ft1407">
    <w:name w:val="ft1407"/>
    <w:basedOn w:val="a3"/>
    <w:uiPriority w:val="99"/>
    <w:qFormat/>
    <w:rsid w:val="002D6928"/>
    <w:rPr>
      <w:rFonts w:cs="Times New Roman"/>
    </w:rPr>
  </w:style>
  <w:style w:type="character" w:customStyle="1" w:styleId="ft1410">
    <w:name w:val="ft1410"/>
    <w:basedOn w:val="a3"/>
    <w:uiPriority w:val="99"/>
    <w:qFormat/>
    <w:rsid w:val="002D6928"/>
    <w:rPr>
      <w:rFonts w:cs="Times New Roman"/>
    </w:rPr>
  </w:style>
  <w:style w:type="character" w:customStyle="1" w:styleId="ft1427">
    <w:name w:val="ft1427"/>
    <w:basedOn w:val="a3"/>
    <w:uiPriority w:val="99"/>
    <w:qFormat/>
    <w:rsid w:val="002D6928"/>
    <w:rPr>
      <w:rFonts w:cs="Times New Roman"/>
    </w:rPr>
  </w:style>
  <w:style w:type="character" w:customStyle="1" w:styleId="ft1478">
    <w:name w:val="ft1478"/>
    <w:basedOn w:val="a3"/>
    <w:uiPriority w:val="99"/>
    <w:qFormat/>
    <w:rsid w:val="002D6928"/>
    <w:rPr>
      <w:rFonts w:cs="Times New Roman"/>
    </w:rPr>
  </w:style>
  <w:style w:type="character" w:customStyle="1" w:styleId="ft1533">
    <w:name w:val="ft1533"/>
    <w:basedOn w:val="a3"/>
    <w:uiPriority w:val="99"/>
    <w:qFormat/>
    <w:rsid w:val="002D6928"/>
    <w:rPr>
      <w:rFonts w:cs="Times New Roman"/>
    </w:rPr>
  </w:style>
  <w:style w:type="character" w:customStyle="1" w:styleId="ft1586">
    <w:name w:val="ft1586"/>
    <w:basedOn w:val="a3"/>
    <w:uiPriority w:val="99"/>
    <w:qFormat/>
    <w:rsid w:val="002D6928"/>
    <w:rPr>
      <w:rFonts w:cs="Times New Roman"/>
    </w:rPr>
  </w:style>
  <w:style w:type="character" w:customStyle="1" w:styleId="ft1627">
    <w:name w:val="ft1627"/>
    <w:basedOn w:val="a3"/>
    <w:uiPriority w:val="99"/>
    <w:qFormat/>
    <w:rsid w:val="002D6928"/>
    <w:rPr>
      <w:rFonts w:cs="Times New Roman"/>
    </w:rPr>
  </w:style>
  <w:style w:type="character" w:customStyle="1" w:styleId="ft1634">
    <w:name w:val="ft1634"/>
    <w:basedOn w:val="a3"/>
    <w:uiPriority w:val="99"/>
    <w:qFormat/>
    <w:rsid w:val="002D6928"/>
    <w:rPr>
      <w:rFonts w:cs="Times New Roman"/>
    </w:rPr>
  </w:style>
  <w:style w:type="character" w:customStyle="1" w:styleId="ft1638">
    <w:name w:val="ft1638"/>
    <w:basedOn w:val="a3"/>
    <w:uiPriority w:val="99"/>
    <w:qFormat/>
    <w:rsid w:val="002D6928"/>
    <w:rPr>
      <w:rFonts w:cs="Times New Roman"/>
    </w:rPr>
  </w:style>
  <w:style w:type="character" w:customStyle="1" w:styleId="ft1643">
    <w:name w:val="ft1643"/>
    <w:basedOn w:val="a3"/>
    <w:uiPriority w:val="99"/>
    <w:qFormat/>
    <w:rsid w:val="002D6928"/>
    <w:rPr>
      <w:rFonts w:cs="Times New Roman"/>
    </w:rPr>
  </w:style>
  <w:style w:type="character" w:customStyle="1" w:styleId="ft1659">
    <w:name w:val="ft1659"/>
    <w:basedOn w:val="a3"/>
    <w:uiPriority w:val="99"/>
    <w:qFormat/>
    <w:rsid w:val="002D6928"/>
    <w:rPr>
      <w:rFonts w:cs="Times New Roman"/>
    </w:rPr>
  </w:style>
  <w:style w:type="character" w:customStyle="1" w:styleId="ft1665">
    <w:name w:val="ft1665"/>
    <w:basedOn w:val="a3"/>
    <w:uiPriority w:val="99"/>
    <w:qFormat/>
    <w:rsid w:val="002D6928"/>
    <w:rPr>
      <w:rFonts w:cs="Times New Roman"/>
    </w:rPr>
  </w:style>
  <w:style w:type="character" w:customStyle="1" w:styleId="ft1711">
    <w:name w:val="ft1711"/>
    <w:basedOn w:val="a3"/>
    <w:uiPriority w:val="99"/>
    <w:qFormat/>
    <w:rsid w:val="002D6928"/>
    <w:rPr>
      <w:rFonts w:cs="Times New Roman"/>
    </w:rPr>
  </w:style>
  <w:style w:type="character" w:customStyle="1" w:styleId="ft1757">
    <w:name w:val="ft1757"/>
    <w:basedOn w:val="a3"/>
    <w:uiPriority w:val="99"/>
    <w:qFormat/>
    <w:rsid w:val="002D6928"/>
    <w:rPr>
      <w:rFonts w:cs="Times New Roman"/>
    </w:rPr>
  </w:style>
  <w:style w:type="character" w:customStyle="1" w:styleId="ft1804">
    <w:name w:val="ft1804"/>
    <w:basedOn w:val="a3"/>
    <w:uiPriority w:val="99"/>
    <w:qFormat/>
    <w:rsid w:val="002D6928"/>
    <w:rPr>
      <w:rFonts w:cs="Times New Roman"/>
    </w:rPr>
  </w:style>
  <w:style w:type="character" w:customStyle="1" w:styleId="ft1855">
    <w:name w:val="ft1855"/>
    <w:basedOn w:val="a3"/>
    <w:uiPriority w:val="99"/>
    <w:qFormat/>
    <w:rsid w:val="002D6928"/>
    <w:rPr>
      <w:rFonts w:cs="Times New Roman"/>
    </w:rPr>
  </w:style>
  <w:style w:type="character" w:customStyle="1" w:styleId="ft1883">
    <w:name w:val="ft1883"/>
    <w:basedOn w:val="a3"/>
    <w:uiPriority w:val="99"/>
    <w:qFormat/>
    <w:rsid w:val="002D6928"/>
    <w:rPr>
      <w:rFonts w:cs="Times New Roman"/>
    </w:rPr>
  </w:style>
  <w:style w:type="character" w:customStyle="1" w:styleId="ft1937">
    <w:name w:val="ft1937"/>
    <w:basedOn w:val="a3"/>
    <w:uiPriority w:val="99"/>
    <w:qFormat/>
    <w:rsid w:val="002D6928"/>
    <w:rPr>
      <w:rFonts w:cs="Times New Roman"/>
    </w:rPr>
  </w:style>
  <w:style w:type="character" w:customStyle="1" w:styleId="ft1983">
    <w:name w:val="ft1983"/>
    <w:basedOn w:val="a3"/>
    <w:uiPriority w:val="99"/>
    <w:qFormat/>
    <w:rsid w:val="002D6928"/>
    <w:rPr>
      <w:rFonts w:cs="Times New Roman"/>
    </w:rPr>
  </w:style>
  <w:style w:type="character" w:customStyle="1" w:styleId="ft2028">
    <w:name w:val="ft2028"/>
    <w:basedOn w:val="a3"/>
    <w:uiPriority w:val="99"/>
    <w:qFormat/>
    <w:rsid w:val="002D6928"/>
    <w:rPr>
      <w:rFonts w:cs="Times New Roman"/>
    </w:rPr>
  </w:style>
  <w:style w:type="character" w:customStyle="1" w:styleId="ft2049">
    <w:name w:val="ft2049"/>
    <w:basedOn w:val="a3"/>
    <w:uiPriority w:val="99"/>
    <w:qFormat/>
    <w:rsid w:val="002D6928"/>
    <w:rPr>
      <w:rFonts w:cs="Times New Roman"/>
    </w:rPr>
  </w:style>
  <w:style w:type="character" w:customStyle="1" w:styleId="ft2096">
    <w:name w:val="ft2096"/>
    <w:basedOn w:val="a3"/>
    <w:uiPriority w:val="99"/>
    <w:qFormat/>
    <w:rsid w:val="002D6928"/>
    <w:rPr>
      <w:rFonts w:cs="Times New Roman"/>
    </w:rPr>
  </w:style>
  <w:style w:type="character" w:customStyle="1" w:styleId="ft2144">
    <w:name w:val="ft2144"/>
    <w:basedOn w:val="a3"/>
    <w:uiPriority w:val="99"/>
    <w:qFormat/>
    <w:rsid w:val="002D6928"/>
    <w:rPr>
      <w:rFonts w:cs="Times New Roman"/>
    </w:rPr>
  </w:style>
  <w:style w:type="character" w:customStyle="1" w:styleId="ft2234">
    <w:name w:val="ft2234"/>
    <w:basedOn w:val="a3"/>
    <w:uiPriority w:val="99"/>
    <w:qFormat/>
    <w:rsid w:val="002D6928"/>
    <w:rPr>
      <w:rFonts w:cs="Times New Roman"/>
    </w:rPr>
  </w:style>
  <w:style w:type="character" w:customStyle="1" w:styleId="ft2289">
    <w:name w:val="ft2289"/>
    <w:basedOn w:val="a3"/>
    <w:uiPriority w:val="99"/>
    <w:qFormat/>
    <w:rsid w:val="002D6928"/>
    <w:rPr>
      <w:rFonts w:cs="Times New Roman"/>
    </w:rPr>
  </w:style>
  <w:style w:type="character" w:customStyle="1" w:styleId="ft1884">
    <w:name w:val="ft1884"/>
    <w:basedOn w:val="a3"/>
    <w:uiPriority w:val="99"/>
    <w:qFormat/>
    <w:rsid w:val="002D6928"/>
    <w:rPr>
      <w:rFonts w:cs="Times New Roman"/>
    </w:rPr>
  </w:style>
  <w:style w:type="character" w:customStyle="1" w:styleId="ft2343">
    <w:name w:val="ft2343"/>
    <w:basedOn w:val="a3"/>
    <w:uiPriority w:val="99"/>
    <w:qFormat/>
    <w:rsid w:val="002D6928"/>
    <w:rPr>
      <w:rFonts w:cs="Times New Roman"/>
    </w:rPr>
  </w:style>
  <w:style w:type="character" w:customStyle="1" w:styleId="ft2392">
    <w:name w:val="ft2392"/>
    <w:basedOn w:val="a3"/>
    <w:uiPriority w:val="99"/>
    <w:qFormat/>
    <w:rsid w:val="002D6928"/>
    <w:rPr>
      <w:rFonts w:cs="Times New Roman"/>
    </w:rPr>
  </w:style>
  <w:style w:type="character" w:customStyle="1" w:styleId="ft2439">
    <w:name w:val="ft2439"/>
    <w:basedOn w:val="a3"/>
    <w:uiPriority w:val="99"/>
    <w:qFormat/>
    <w:rsid w:val="002D6928"/>
    <w:rPr>
      <w:rFonts w:cs="Times New Roman"/>
    </w:rPr>
  </w:style>
  <w:style w:type="character" w:customStyle="1" w:styleId="ft2489">
    <w:name w:val="ft2489"/>
    <w:basedOn w:val="a3"/>
    <w:uiPriority w:val="99"/>
    <w:qFormat/>
    <w:rsid w:val="002D6928"/>
    <w:rPr>
      <w:rFonts w:cs="Times New Roman"/>
    </w:rPr>
  </w:style>
  <w:style w:type="character" w:customStyle="1" w:styleId="ft2500">
    <w:name w:val="ft2500"/>
    <w:basedOn w:val="a3"/>
    <w:uiPriority w:val="99"/>
    <w:qFormat/>
    <w:rsid w:val="002D6928"/>
    <w:rPr>
      <w:rFonts w:cs="Times New Roman"/>
    </w:rPr>
  </w:style>
  <w:style w:type="character" w:customStyle="1" w:styleId="ft2555">
    <w:name w:val="ft2555"/>
    <w:basedOn w:val="a3"/>
    <w:uiPriority w:val="99"/>
    <w:qFormat/>
    <w:rsid w:val="002D6928"/>
    <w:rPr>
      <w:rFonts w:cs="Times New Roman"/>
    </w:rPr>
  </w:style>
  <w:style w:type="character" w:customStyle="1" w:styleId="ft2562">
    <w:name w:val="ft2562"/>
    <w:basedOn w:val="a3"/>
    <w:uiPriority w:val="99"/>
    <w:qFormat/>
    <w:rsid w:val="002D6928"/>
    <w:rPr>
      <w:rFonts w:cs="Times New Roman"/>
    </w:rPr>
  </w:style>
  <w:style w:type="character" w:customStyle="1" w:styleId="ft2569">
    <w:name w:val="ft2569"/>
    <w:basedOn w:val="a3"/>
    <w:uiPriority w:val="99"/>
    <w:qFormat/>
    <w:rsid w:val="002D6928"/>
    <w:rPr>
      <w:rFonts w:cs="Times New Roman"/>
    </w:rPr>
  </w:style>
  <w:style w:type="character" w:customStyle="1" w:styleId="ft2572">
    <w:name w:val="ft2572"/>
    <w:basedOn w:val="a3"/>
    <w:uiPriority w:val="99"/>
    <w:qFormat/>
    <w:rsid w:val="002D6928"/>
    <w:rPr>
      <w:rFonts w:cs="Times New Roman"/>
    </w:rPr>
  </w:style>
  <w:style w:type="character" w:customStyle="1" w:styleId="ft2581">
    <w:name w:val="ft2581"/>
    <w:basedOn w:val="a3"/>
    <w:uiPriority w:val="99"/>
    <w:qFormat/>
    <w:rsid w:val="002D6928"/>
    <w:rPr>
      <w:rFonts w:cs="Times New Roman"/>
    </w:rPr>
  </w:style>
  <w:style w:type="character" w:customStyle="1" w:styleId="ft2590">
    <w:name w:val="ft2590"/>
    <w:basedOn w:val="a3"/>
    <w:uiPriority w:val="99"/>
    <w:qFormat/>
    <w:rsid w:val="002D6928"/>
    <w:rPr>
      <w:rFonts w:cs="Times New Roman"/>
    </w:rPr>
  </w:style>
  <w:style w:type="character" w:customStyle="1" w:styleId="ft2624">
    <w:name w:val="ft2624"/>
    <w:basedOn w:val="a3"/>
    <w:uiPriority w:val="99"/>
    <w:qFormat/>
    <w:rsid w:val="002D6928"/>
    <w:rPr>
      <w:rFonts w:cs="Times New Roman"/>
    </w:rPr>
  </w:style>
  <w:style w:type="character" w:customStyle="1" w:styleId="ft2669">
    <w:name w:val="ft2669"/>
    <w:basedOn w:val="a3"/>
    <w:uiPriority w:val="99"/>
    <w:qFormat/>
    <w:rsid w:val="002D6928"/>
    <w:rPr>
      <w:rFonts w:cs="Times New Roman"/>
    </w:rPr>
  </w:style>
  <w:style w:type="character" w:customStyle="1" w:styleId="ft2679">
    <w:name w:val="ft2679"/>
    <w:basedOn w:val="a3"/>
    <w:uiPriority w:val="99"/>
    <w:qFormat/>
    <w:rsid w:val="002D6928"/>
    <w:rPr>
      <w:rFonts w:cs="Times New Roman"/>
    </w:rPr>
  </w:style>
  <w:style w:type="character" w:customStyle="1" w:styleId="ft2716">
    <w:name w:val="ft2716"/>
    <w:basedOn w:val="a3"/>
    <w:uiPriority w:val="99"/>
    <w:qFormat/>
    <w:rsid w:val="002D6928"/>
    <w:rPr>
      <w:rFonts w:cs="Times New Roman"/>
    </w:rPr>
  </w:style>
  <w:style w:type="character" w:customStyle="1" w:styleId="ft2726">
    <w:name w:val="ft2726"/>
    <w:basedOn w:val="a3"/>
    <w:uiPriority w:val="99"/>
    <w:qFormat/>
    <w:rsid w:val="002D6928"/>
    <w:rPr>
      <w:rFonts w:cs="Times New Roman"/>
    </w:rPr>
  </w:style>
  <w:style w:type="character" w:customStyle="1" w:styleId="ft2773">
    <w:name w:val="ft2773"/>
    <w:basedOn w:val="a3"/>
    <w:uiPriority w:val="99"/>
    <w:qFormat/>
    <w:rsid w:val="002D6928"/>
    <w:rPr>
      <w:rFonts w:cs="Times New Roman"/>
    </w:rPr>
  </w:style>
  <w:style w:type="character" w:customStyle="1" w:styleId="ft2782">
    <w:name w:val="ft2782"/>
    <w:basedOn w:val="a3"/>
    <w:uiPriority w:val="99"/>
    <w:qFormat/>
    <w:rsid w:val="002D6928"/>
    <w:rPr>
      <w:rFonts w:cs="Times New Roman"/>
    </w:rPr>
  </w:style>
  <w:style w:type="character" w:customStyle="1" w:styleId="ft2828">
    <w:name w:val="ft2828"/>
    <w:basedOn w:val="a3"/>
    <w:uiPriority w:val="99"/>
    <w:qFormat/>
    <w:rsid w:val="002D6928"/>
    <w:rPr>
      <w:rFonts w:cs="Times New Roman"/>
    </w:rPr>
  </w:style>
  <w:style w:type="character" w:customStyle="1" w:styleId="ft2877">
    <w:name w:val="ft2877"/>
    <w:basedOn w:val="a3"/>
    <w:uiPriority w:val="99"/>
    <w:qFormat/>
    <w:rsid w:val="002D6928"/>
    <w:rPr>
      <w:rFonts w:cs="Times New Roman"/>
    </w:rPr>
  </w:style>
  <w:style w:type="character" w:customStyle="1" w:styleId="ft2921">
    <w:name w:val="ft2921"/>
    <w:basedOn w:val="a3"/>
    <w:uiPriority w:val="99"/>
    <w:qFormat/>
    <w:rsid w:val="002D6928"/>
    <w:rPr>
      <w:rFonts w:cs="Times New Roman"/>
    </w:rPr>
  </w:style>
  <w:style w:type="character" w:customStyle="1" w:styleId="ft2927">
    <w:name w:val="ft2927"/>
    <w:basedOn w:val="a3"/>
    <w:uiPriority w:val="99"/>
    <w:qFormat/>
    <w:rsid w:val="002D6928"/>
    <w:rPr>
      <w:rFonts w:cs="Times New Roman"/>
    </w:rPr>
  </w:style>
  <w:style w:type="character" w:customStyle="1" w:styleId="ft2935">
    <w:name w:val="ft2935"/>
    <w:basedOn w:val="a3"/>
    <w:uiPriority w:val="99"/>
    <w:qFormat/>
    <w:rsid w:val="002D6928"/>
    <w:rPr>
      <w:rFonts w:cs="Times New Roman"/>
    </w:rPr>
  </w:style>
  <w:style w:type="character" w:customStyle="1" w:styleId="ft2943">
    <w:name w:val="ft2943"/>
    <w:basedOn w:val="a3"/>
    <w:uiPriority w:val="99"/>
    <w:qFormat/>
    <w:rsid w:val="002D6928"/>
    <w:rPr>
      <w:rFonts w:cs="Times New Roman"/>
    </w:rPr>
  </w:style>
  <w:style w:type="character" w:customStyle="1" w:styleId="ft2952">
    <w:name w:val="ft2952"/>
    <w:basedOn w:val="a3"/>
    <w:uiPriority w:val="99"/>
    <w:qFormat/>
    <w:rsid w:val="002D6928"/>
    <w:rPr>
      <w:rFonts w:cs="Times New Roman"/>
    </w:rPr>
  </w:style>
  <w:style w:type="character" w:customStyle="1" w:styleId="ft2954">
    <w:name w:val="ft2954"/>
    <w:basedOn w:val="a3"/>
    <w:uiPriority w:val="99"/>
    <w:qFormat/>
    <w:rsid w:val="002D6928"/>
    <w:rPr>
      <w:rFonts w:cs="Times New Roman"/>
    </w:rPr>
  </w:style>
  <w:style w:type="character" w:customStyle="1" w:styleId="ft2955">
    <w:name w:val="ft2955"/>
    <w:basedOn w:val="a3"/>
    <w:uiPriority w:val="99"/>
    <w:qFormat/>
    <w:rsid w:val="002D6928"/>
    <w:rPr>
      <w:rFonts w:cs="Times New Roman"/>
    </w:rPr>
  </w:style>
  <w:style w:type="character" w:customStyle="1" w:styleId="ft2962">
    <w:name w:val="ft2962"/>
    <w:basedOn w:val="a3"/>
    <w:uiPriority w:val="99"/>
    <w:qFormat/>
    <w:rsid w:val="002D6928"/>
    <w:rPr>
      <w:rFonts w:cs="Times New Roman"/>
    </w:rPr>
  </w:style>
  <w:style w:type="character" w:customStyle="1" w:styleId="ft2968">
    <w:name w:val="ft2968"/>
    <w:basedOn w:val="a3"/>
    <w:uiPriority w:val="99"/>
    <w:qFormat/>
    <w:rsid w:val="002D6928"/>
    <w:rPr>
      <w:rFonts w:cs="Times New Roman"/>
    </w:rPr>
  </w:style>
  <w:style w:type="character" w:customStyle="1" w:styleId="ft2973">
    <w:name w:val="ft2973"/>
    <w:basedOn w:val="a3"/>
    <w:uiPriority w:val="99"/>
    <w:qFormat/>
    <w:rsid w:val="002D6928"/>
    <w:rPr>
      <w:rFonts w:cs="Times New Roman"/>
    </w:rPr>
  </w:style>
  <w:style w:type="character" w:customStyle="1" w:styleId="ft2974">
    <w:name w:val="ft2974"/>
    <w:basedOn w:val="a3"/>
    <w:uiPriority w:val="99"/>
    <w:qFormat/>
    <w:rsid w:val="002D6928"/>
    <w:rPr>
      <w:rFonts w:cs="Times New Roman"/>
    </w:rPr>
  </w:style>
  <w:style w:type="character" w:customStyle="1" w:styleId="ft2976">
    <w:name w:val="ft2976"/>
    <w:basedOn w:val="a3"/>
    <w:uiPriority w:val="99"/>
    <w:qFormat/>
    <w:rsid w:val="002D6928"/>
    <w:rPr>
      <w:rFonts w:cs="Times New Roman"/>
    </w:rPr>
  </w:style>
  <w:style w:type="character" w:customStyle="1" w:styleId="ft2985">
    <w:name w:val="ft2985"/>
    <w:basedOn w:val="a3"/>
    <w:uiPriority w:val="99"/>
    <w:qFormat/>
    <w:rsid w:val="002D6928"/>
    <w:rPr>
      <w:rFonts w:cs="Times New Roman"/>
    </w:rPr>
  </w:style>
  <w:style w:type="character" w:customStyle="1" w:styleId="ft3002">
    <w:name w:val="ft3002"/>
    <w:basedOn w:val="a3"/>
    <w:uiPriority w:val="99"/>
    <w:qFormat/>
    <w:rsid w:val="002D6928"/>
    <w:rPr>
      <w:rFonts w:cs="Times New Roman"/>
    </w:rPr>
  </w:style>
  <w:style w:type="character" w:customStyle="1" w:styleId="ft3037">
    <w:name w:val="ft3037"/>
    <w:basedOn w:val="a3"/>
    <w:uiPriority w:val="99"/>
    <w:qFormat/>
    <w:rsid w:val="002D6928"/>
    <w:rPr>
      <w:rFonts w:cs="Times New Roman"/>
    </w:rPr>
  </w:style>
  <w:style w:type="character" w:customStyle="1" w:styleId="ft3084">
    <w:name w:val="ft3084"/>
    <w:basedOn w:val="a3"/>
    <w:uiPriority w:val="99"/>
    <w:qFormat/>
    <w:rsid w:val="002D6928"/>
    <w:rPr>
      <w:rFonts w:cs="Times New Roman"/>
    </w:rPr>
  </w:style>
  <w:style w:type="character" w:customStyle="1" w:styleId="ft3127">
    <w:name w:val="ft3127"/>
    <w:basedOn w:val="a3"/>
    <w:uiPriority w:val="99"/>
    <w:qFormat/>
    <w:rsid w:val="002D6928"/>
    <w:rPr>
      <w:rFonts w:cs="Times New Roman"/>
    </w:rPr>
  </w:style>
  <w:style w:type="character" w:customStyle="1" w:styleId="ft3156">
    <w:name w:val="ft3156"/>
    <w:basedOn w:val="a3"/>
    <w:uiPriority w:val="99"/>
    <w:qFormat/>
    <w:rsid w:val="002D6928"/>
    <w:rPr>
      <w:rFonts w:cs="Times New Roman"/>
    </w:rPr>
  </w:style>
  <w:style w:type="character" w:customStyle="1" w:styleId="ft3206">
    <w:name w:val="ft3206"/>
    <w:basedOn w:val="a3"/>
    <w:uiPriority w:val="99"/>
    <w:qFormat/>
    <w:rsid w:val="002D6928"/>
    <w:rPr>
      <w:rFonts w:cs="Times New Roman"/>
    </w:rPr>
  </w:style>
  <w:style w:type="character" w:customStyle="1" w:styleId="ft3264">
    <w:name w:val="ft3264"/>
    <w:basedOn w:val="a3"/>
    <w:uiPriority w:val="99"/>
    <w:qFormat/>
    <w:rsid w:val="002D6928"/>
    <w:rPr>
      <w:rFonts w:cs="Times New Roman"/>
    </w:rPr>
  </w:style>
  <w:style w:type="character" w:customStyle="1" w:styleId="ft3315">
    <w:name w:val="ft3315"/>
    <w:basedOn w:val="a3"/>
    <w:uiPriority w:val="99"/>
    <w:qFormat/>
    <w:rsid w:val="002D6928"/>
    <w:rPr>
      <w:rFonts w:cs="Times New Roman"/>
    </w:rPr>
  </w:style>
  <w:style w:type="character" w:customStyle="1" w:styleId="ft3373">
    <w:name w:val="ft3373"/>
    <w:basedOn w:val="a3"/>
    <w:uiPriority w:val="99"/>
    <w:qFormat/>
    <w:rsid w:val="002D6928"/>
    <w:rPr>
      <w:rFonts w:cs="Times New Roman"/>
    </w:rPr>
  </w:style>
  <w:style w:type="character" w:customStyle="1" w:styleId="ft3432">
    <w:name w:val="ft3432"/>
    <w:basedOn w:val="a3"/>
    <w:uiPriority w:val="99"/>
    <w:qFormat/>
    <w:rsid w:val="002D6928"/>
    <w:rPr>
      <w:rFonts w:cs="Times New Roman"/>
    </w:rPr>
  </w:style>
  <w:style w:type="character" w:customStyle="1" w:styleId="ft3489">
    <w:name w:val="ft3489"/>
    <w:basedOn w:val="a3"/>
    <w:uiPriority w:val="99"/>
    <w:qFormat/>
    <w:rsid w:val="002D6928"/>
    <w:rPr>
      <w:rFonts w:cs="Times New Roman"/>
    </w:rPr>
  </w:style>
  <w:style w:type="character" w:customStyle="1" w:styleId="ft3546">
    <w:name w:val="ft3546"/>
    <w:basedOn w:val="a3"/>
    <w:uiPriority w:val="99"/>
    <w:qFormat/>
    <w:rsid w:val="002D6928"/>
    <w:rPr>
      <w:rFonts w:cs="Times New Roman"/>
    </w:rPr>
  </w:style>
  <w:style w:type="character" w:customStyle="1" w:styleId="ft3608">
    <w:name w:val="ft3608"/>
    <w:basedOn w:val="a3"/>
    <w:uiPriority w:val="99"/>
    <w:qFormat/>
    <w:rsid w:val="002D6928"/>
    <w:rPr>
      <w:rFonts w:cs="Times New Roman"/>
    </w:rPr>
  </w:style>
  <w:style w:type="character" w:customStyle="1" w:styleId="ft3651">
    <w:name w:val="ft3651"/>
    <w:basedOn w:val="a3"/>
    <w:uiPriority w:val="99"/>
    <w:qFormat/>
    <w:rsid w:val="002D6928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2D6928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2D6928"/>
    <w:rPr>
      <w:rFonts w:cs="Times New Roman"/>
    </w:rPr>
  </w:style>
  <w:style w:type="character" w:customStyle="1" w:styleId="1142">
    <w:name w:val="Знак Знак114"/>
    <w:uiPriority w:val="99"/>
    <w:locked/>
    <w:rsid w:val="002D6928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2D692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2D6928"/>
  </w:style>
  <w:style w:type="character" w:customStyle="1" w:styleId="ft9274">
    <w:name w:val="ft9274"/>
    <w:uiPriority w:val="99"/>
    <w:qFormat/>
    <w:rsid w:val="002D6928"/>
  </w:style>
  <w:style w:type="character" w:customStyle="1" w:styleId="ft9282">
    <w:name w:val="ft9282"/>
    <w:uiPriority w:val="99"/>
    <w:qFormat/>
    <w:rsid w:val="002D6928"/>
  </w:style>
  <w:style w:type="character" w:customStyle="1" w:styleId="ft9284">
    <w:name w:val="ft9284"/>
    <w:uiPriority w:val="99"/>
    <w:qFormat/>
    <w:rsid w:val="002D6928"/>
  </w:style>
  <w:style w:type="character" w:customStyle="1" w:styleId="ft9287">
    <w:name w:val="ft9287"/>
    <w:uiPriority w:val="99"/>
    <w:qFormat/>
    <w:rsid w:val="002D6928"/>
  </w:style>
  <w:style w:type="character" w:customStyle="1" w:styleId="ft9293">
    <w:name w:val="ft9293"/>
    <w:uiPriority w:val="99"/>
    <w:qFormat/>
    <w:rsid w:val="002D6928"/>
  </w:style>
  <w:style w:type="character" w:customStyle="1" w:styleId="ft9299">
    <w:name w:val="ft9299"/>
    <w:uiPriority w:val="99"/>
    <w:qFormat/>
    <w:rsid w:val="002D6928"/>
  </w:style>
  <w:style w:type="character" w:customStyle="1" w:styleId="ft9306">
    <w:name w:val="ft9306"/>
    <w:uiPriority w:val="99"/>
    <w:qFormat/>
    <w:rsid w:val="002D6928"/>
  </w:style>
  <w:style w:type="character" w:customStyle="1" w:styleId="ft8849">
    <w:name w:val="ft8849"/>
    <w:uiPriority w:val="99"/>
    <w:qFormat/>
    <w:rsid w:val="002D6928"/>
  </w:style>
  <w:style w:type="character" w:customStyle="1" w:styleId="ft9312">
    <w:name w:val="ft9312"/>
    <w:uiPriority w:val="99"/>
    <w:qFormat/>
    <w:rsid w:val="002D6928"/>
  </w:style>
  <w:style w:type="character" w:customStyle="1" w:styleId="ft9316">
    <w:name w:val="ft9316"/>
    <w:uiPriority w:val="99"/>
    <w:qFormat/>
    <w:rsid w:val="002D6928"/>
  </w:style>
  <w:style w:type="character" w:customStyle="1" w:styleId="ft9324">
    <w:name w:val="ft9324"/>
    <w:uiPriority w:val="99"/>
    <w:qFormat/>
    <w:rsid w:val="002D6928"/>
  </w:style>
  <w:style w:type="character" w:customStyle="1" w:styleId="ft9330">
    <w:name w:val="ft9330"/>
    <w:uiPriority w:val="99"/>
    <w:qFormat/>
    <w:rsid w:val="002D6928"/>
  </w:style>
  <w:style w:type="character" w:customStyle="1" w:styleId="18100">
    <w:name w:val="Знак Знак1810"/>
    <w:uiPriority w:val="99"/>
    <w:rsid w:val="002D6928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2D6928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2D6928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2D6928"/>
    <w:rPr>
      <w:rFonts w:ascii="Wingdings" w:hAnsi="Wingdings"/>
    </w:rPr>
  </w:style>
  <w:style w:type="character" w:customStyle="1" w:styleId="WW8Num39z0">
    <w:name w:val="WW8Num39z0"/>
    <w:uiPriority w:val="99"/>
    <w:qFormat/>
    <w:rsid w:val="002D6928"/>
    <w:rPr>
      <w:rFonts w:ascii="Wingdings" w:hAnsi="Wingdings"/>
    </w:rPr>
  </w:style>
  <w:style w:type="character" w:customStyle="1" w:styleId="WW8Num42z0">
    <w:name w:val="WW8Num42z0"/>
    <w:uiPriority w:val="99"/>
    <w:qFormat/>
    <w:rsid w:val="002D6928"/>
    <w:rPr>
      <w:rFonts w:ascii="Wingdings" w:hAnsi="Wingdings"/>
    </w:rPr>
  </w:style>
  <w:style w:type="character" w:customStyle="1" w:styleId="WW8Num44z0">
    <w:name w:val="WW8Num44z0"/>
    <w:uiPriority w:val="99"/>
    <w:qFormat/>
    <w:rsid w:val="002D6928"/>
    <w:rPr>
      <w:rFonts w:ascii="Wingdings" w:hAnsi="Wingdings"/>
    </w:rPr>
  </w:style>
  <w:style w:type="character" w:customStyle="1" w:styleId="WW8Num44z1">
    <w:name w:val="WW8Num44z1"/>
    <w:uiPriority w:val="99"/>
    <w:qFormat/>
    <w:rsid w:val="002D6928"/>
    <w:rPr>
      <w:rFonts w:ascii="Courier New" w:hAnsi="Courier New"/>
    </w:rPr>
  </w:style>
  <w:style w:type="character" w:customStyle="1" w:styleId="WW8Num44z3">
    <w:name w:val="WW8Num44z3"/>
    <w:uiPriority w:val="99"/>
    <w:qFormat/>
    <w:rsid w:val="002D6928"/>
    <w:rPr>
      <w:rFonts w:ascii="Symbol" w:hAnsi="Symbol"/>
    </w:rPr>
  </w:style>
  <w:style w:type="character" w:customStyle="1" w:styleId="WW8Num47z0">
    <w:name w:val="WW8Num47z0"/>
    <w:uiPriority w:val="99"/>
    <w:qFormat/>
    <w:rsid w:val="002D6928"/>
    <w:rPr>
      <w:rFonts w:ascii="Wingdings" w:hAnsi="Wingdings"/>
    </w:rPr>
  </w:style>
  <w:style w:type="character" w:customStyle="1" w:styleId="WW8Num47z1">
    <w:name w:val="WW8Num47z1"/>
    <w:uiPriority w:val="99"/>
    <w:qFormat/>
    <w:rsid w:val="002D6928"/>
    <w:rPr>
      <w:rFonts w:ascii="Courier New" w:hAnsi="Courier New"/>
    </w:rPr>
  </w:style>
  <w:style w:type="character" w:customStyle="1" w:styleId="WW8Num47z3">
    <w:name w:val="WW8Num47z3"/>
    <w:uiPriority w:val="99"/>
    <w:qFormat/>
    <w:rsid w:val="002D6928"/>
    <w:rPr>
      <w:rFonts w:ascii="Symbol" w:hAnsi="Symbol"/>
    </w:rPr>
  </w:style>
  <w:style w:type="character" w:customStyle="1" w:styleId="WW8Num50z0">
    <w:name w:val="WW8Num50z0"/>
    <w:uiPriority w:val="99"/>
    <w:qFormat/>
    <w:rsid w:val="002D6928"/>
    <w:rPr>
      <w:rFonts w:ascii="Wingdings" w:hAnsi="Wingdings"/>
    </w:rPr>
  </w:style>
  <w:style w:type="character" w:customStyle="1" w:styleId="WW8Num51z0">
    <w:name w:val="WW8Num51z0"/>
    <w:uiPriority w:val="99"/>
    <w:qFormat/>
    <w:rsid w:val="002D6928"/>
    <w:rPr>
      <w:rFonts w:ascii="Wingdings" w:hAnsi="Wingdings"/>
    </w:rPr>
  </w:style>
  <w:style w:type="character" w:customStyle="1" w:styleId="WW8Num52z0">
    <w:name w:val="WW8Num52z0"/>
    <w:uiPriority w:val="99"/>
    <w:qFormat/>
    <w:rsid w:val="002D6928"/>
    <w:rPr>
      <w:rFonts w:ascii="Symbol" w:hAnsi="Symbol"/>
    </w:rPr>
  </w:style>
  <w:style w:type="character" w:customStyle="1" w:styleId="WW8Num53z0">
    <w:name w:val="WW8Num53z0"/>
    <w:uiPriority w:val="99"/>
    <w:qFormat/>
    <w:rsid w:val="002D6928"/>
    <w:rPr>
      <w:rFonts w:ascii="Wingdings" w:hAnsi="Wingdings"/>
    </w:rPr>
  </w:style>
  <w:style w:type="character" w:customStyle="1" w:styleId="WW8Num53z1">
    <w:name w:val="WW8Num53z1"/>
    <w:uiPriority w:val="99"/>
    <w:qFormat/>
    <w:rsid w:val="002D6928"/>
    <w:rPr>
      <w:rFonts w:ascii="Courier New" w:hAnsi="Courier New"/>
    </w:rPr>
  </w:style>
  <w:style w:type="character" w:customStyle="1" w:styleId="WW8Num53z3">
    <w:name w:val="WW8Num53z3"/>
    <w:uiPriority w:val="99"/>
    <w:qFormat/>
    <w:rsid w:val="002D6928"/>
    <w:rPr>
      <w:rFonts w:ascii="Symbol" w:hAnsi="Symbol"/>
    </w:rPr>
  </w:style>
  <w:style w:type="character" w:customStyle="1" w:styleId="WW8Num55z0">
    <w:name w:val="WW8Num55z0"/>
    <w:uiPriority w:val="99"/>
    <w:qFormat/>
    <w:rsid w:val="002D6928"/>
    <w:rPr>
      <w:rFonts w:ascii="Symbol" w:hAnsi="Symbol"/>
    </w:rPr>
  </w:style>
  <w:style w:type="character" w:customStyle="1" w:styleId="WW8Num56z0">
    <w:name w:val="WW8Num56z0"/>
    <w:uiPriority w:val="99"/>
    <w:qFormat/>
    <w:rsid w:val="002D6928"/>
    <w:rPr>
      <w:rFonts w:ascii="Symbol" w:hAnsi="Symbol"/>
    </w:rPr>
  </w:style>
  <w:style w:type="character" w:customStyle="1" w:styleId="WW8Num59z0">
    <w:name w:val="WW8Num59z0"/>
    <w:uiPriority w:val="99"/>
    <w:qFormat/>
    <w:rsid w:val="002D6928"/>
    <w:rPr>
      <w:rFonts w:ascii="Symbol" w:hAnsi="Symbol"/>
    </w:rPr>
  </w:style>
  <w:style w:type="character" w:customStyle="1" w:styleId="WW8Num63z0">
    <w:name w:val="WW8Num63z0"/>
    <w:uiPriority w:val="99"/>
    <w:qFormat/>
    <w:rsid w:val="002D6928"/>
    <w:rPr>
      <w:rFonts w:ascii="Symbol" w:hAnsi="Symbol"/>
    </w:rPr>
  </w:style>
  <w:style w:type="character" w:customStyle="1" w:styleId="WW8Num66z0">
    <w:name w:val="WW8Num66z0"/>
    <w:uiPriority w:val="99"/>
    <w:qFormat/>
    <w:rsid w:val="002D6928"/>
    <w:rPr>
      <w:rFonts w:ascii="Symbol" w:hAnsi="Symbol"/>
    </w:rPr>
  </w:style>
  <w:style w:type="character" w:customStyle="1" w:styleId="WW8Num69z1">
    <w:name w:val="WW8Num69z1"/>
    <w:uiPriority w:val="99"/>
    <w:qFormat/>
    <w:rsid w:val="002D6928"/>
    <w:rPr>
      <w:rFonts w:ascii="Wingdings" w:hAnsi="Wingdings"/>
    </w:rPr>
  </w:style>
  <w:style w:type="character" w:customStyle="1" w:styleId="WW8Num72z0">
    <w:name w:val="WW8Num72z0"/>
    <w:uiPriority w:val="99"/>
    <w:qFormat/>
    <w:rsid w:val="002D6928"/>
    <w:rPr>
      <w:rFonts w:ascii="Symbol" w:hAnsi="Symbol"/>
    </w:rPr>
  </w:style>
  <w:style w:type="character" w:customStyle="1" w:styleId="WW8Num72z1">
    <w:name w:val="WW8Num72z1"/>
    <w:uiPriority w:val="99"/>
    <w:qFormat/>
    <w:rsid w:val="002D6928"/>
    <w:rPr>
      <w:rFonts w:ascii="Courier New" w:hAnsi="Courier New"/>
    </w:rPr>
  </w:style>
  <w:style w:type="character" w:customStyle="1" w:styleId="WW8Num72z2">
    <w:name w:val="WW8Num72z2"/>
    <w:uiPriority w:val="99"/>
    <w:qFormat/>
    <w:rsid w:val="002D6928"/>
    <w:rPr>
      <w:rFonts w:ascii="Wingdings" w:hAnsi="Wingdings"/>
    </w:rPr>
  </w:style>
  <w:style w:type="character" w:customStyle="1" w:styleId="WW8Num74z0">
    <w:name w:val="WW8Num74z0"/>
    <w:uiPriority w:val="99"/>
    <w:qFormat/>
    <w:rsid w:val="002D6928"/>
    <w:rPr>
      <w:rFonts w:ascii="Symbol" w:hAnsi="Symbol"/>
    </w:rPr>
  </w:style>
  <w:style w:type="character" w:customStyle="1" w:styleId="WW8Num75z0">
    <w:name w:val="WW8Num75z0"/>
    <w:uiPriority w:val="99"/>
    <w:qFormat/>
    <w:rsid w:val="002D6928"/>
    <w:rPr>
      <w:rFonts w:ascii="Wingdings" w:hAnsi="Wingdings"/>
    </w:rPr>
  </w:style>
  <w:style w:type="character" w:customStyle="1" w:styleId="WW8Num75z1">
    <w:name w:val="WW8Num75z1"/>
    <w:uiPriority w:val="99"/>
    <w:qFormat/>
    <w:rsid w:val="002D6928"/>
    <w:rPr>
      <w:rFonts w:ascii="Courier New" w:hAnsi="Courier New"/>
    </w:rPr>
  </w:style>
  <w:style w:type="character" w:customStyle="1" w:styleId="WW8Num75z3">
    <w:name w:val="WW8Num75z3"/>
    <w:uiPriority w:val="99"/>
    <w:qFormat/>
    <w:rsid w:val="002D6928"/>
    <w:rPr>
      <w:rFonts w:ascii="Symbol" w:hAnsi="Symbol"/>
    </w:rPr>
  </w:style>
  <w:style w:type="character" w:customStyle="1" w:styleId="WW8Num77z0">
    <w:name w:val="WW8Num77z0"/>
    <w:uiPriority w:val="99"/>
    <w:qFormat/>
    <w:rsid w:val="002D6928"/>
    <w:rPr>
      <w:rFonts w:ascii="Symbol" w:hAnsi="Symbol"/>
    </w:rPr>
  </w:style>
  <w:style w:type="character" w:customStyle="1" w:styleId="WW8Num78z0">
    <w:name w:val="WW8Num78z0"/>
    <w:uiPriority w:val="99"/>
    <w:qFormat/>
    <w:rsid w:val="002D6928"/>
    <w:rPr>
      <w:rFonts w:ascii="Wingdings" w:hAnsi="Wingdings"/>
    </w:rPr>
  </w:style>
  <w:style w:type="character" w:customStyle="1" w:styleId="WW8Num78z1">
    <w:name w:val="WW8Num78z1"/>
    <w:uiPriority w:val="99"/>
    <w:qFormat/>
    <w:rsid w:val="002D6928"/>
    <w:rPr>
      <w:rFonts w:ascii="Courier New" w:hAnsi="Courier New"/>
    </w:rPr>
  </w:style>
  <w:style w:type="character" w:customStyle="1" w:styleId="WW8Num78z3">
    <w:name w:val="WW8Num78z3"/>
    <w:uiPriority w:val="99"/>
    <w:qFormat/>
    <w:rsid w:val="002D6928"/>
    <w:rPr>
      <w:rFonts w:ascii="Symbol" w:hAnsi="Symbol"/>
    </w:rPr>
  </w:style>
  <w:style w:type="character" w:customStyle="1" w:styleId="WW8Num79z0">
    <w:name w:val="WW8Num79z0"/>
    <w:uiPriority w:val="99"/>
    <w:qFormat/>
    <w:rsid w:val="002D6928"/>
    <w:rPr>
      <w:rFonts w:ascii="Symbol" w:hAnsi="Symbol"/>
    </w:rPr>
  </w:style>
  <w:style w:type="character" w:customStyle="1" w:styleId="WW8Num86z0">
    <w:name w:val="WW8Num86z0"/>
    <w:uiPriority w:val="99"/>
    <w:qFormat/>
    <w:rsid w:val="002D6928"/>
    <w:rPr>
      <w:rFonts w:ascii="Wingdings" w:hAnsi="Wingdings"/>
    </w:rPr>
  </w:style>
  <w:style w:type="character" w:customStyle="1" w:styleId="WW8Num86z1">
    <w:name w:val="WW8Num86z1"/>
    <w:uiPriority w:val="99"/>
    <w:qFormat/>
    <w:rsid w:val="002D6928"/>
    <w:rPr>
      <w:rFonts w:ascii="Courier New" w:hAnsi="Courier New"/>
    </w:rPr>
  </w:style>
  <w:style w:type="character" w:customStyle="1" w:styleId="WW8Num86z3">
    <w:name w:val="WW8Num86z3"/>
    <w:uiPriority w:val="99"/>
    <w:qFormat/>
    <w:rsid w:val="002D6928"/>
    <w:rPr>
      <w:rFonts w:ascii="Symbol" w:hAnsi="Symbol"/>
    </w:rPr>
  </w:style>
  <w:style w:type="character" w:customStyle="1" w:styleId="WW8Num87z0">
    <w:name w:val="WW8Num87z0"/>
    <w:uiPriority w:val="99"/>
    <w:qFormat/>
    <w:rsid w:val="002D6928"/>
    <w:rPr>
      <w:rFonts w:ascii="Symbol" w:hAnsi="Symbol"/>
    </w:rPr>
  </w:style>
  <w:style w:type="character" w:customStyle="1" w:styleId="WW8Num89z0">
    <w:name w:val="WW8Num89z0"/>
    <w:uiPriority w:val="99"/>
    <w:qFormat/>
    <w:rsid w:val="002D6928"/>
    <w:rPr>
      <w:rFonts w:ascii="Symbol" w:hAnsi="Symbol"/>
    </w:rPr>
  </w:style>
  <w:style w:type="character" w:customStyle="1" w:styleId="WW8Num90z0">
    <w:name w:val="WW8Num90z0"/>
    <w:uiPriority w:val="99"/>
    <w:qFormat/>
    <w:rsid w:val="002D6928"/>
    <w:rPr>
      <w:rFonts w:ascii="Symbol" w:hAnsi="Symbol"/>
    </w:rPr>
  </w:style>
  <w:style w:type="character" w:customStyle="1" w:styleId="WW8Num92z0">
    <w:name w:val="WW8Num92z0"/>
    <w:uiPriority w:val="99"/>
    <w:qFormat/>
    <w:rsid w:val="002D6928"/>
    <w:rPr>
      <w:rFonts w:ascii="Symbol" w:hAnsi="Symbol"/>
    </w:rPr>
  </w:style>
  <w:style w:type="character" w:customStyle="1" w:styleId="WW8Num93z0">
    <w:name w:val="WW8Num93z0"/>
    <w:uiPriority w:val="99"/>
    <w:qFormat/>
    <w:rsid w:val="002D6928"/>
    <w:rPr>
      <w:rFonts w:ascii="Wingdings" w:hAnsi="Wingdings"/>
    </w:rPr>
  </w:style>
  <w:style w:type="character" w:customStyle="1" w:styleId="WW8Num93z1">
    <w:name w:val="WW8Num93z1"/>
    <w:uiPriority w:val="99"/>
    <w:qFormat/>
    <w:rsid w:val="002D6928"/>
    <w:rPr>
      <w:rFonts w:ascii="Courier New" w:hAnsi="Courier New"/>
    </w:rPr>
  </w:style>
  <w:style w:type="character" w:customStyle="1" w:styleId="WW8Num93z3">
    <w:name w:val="WW8Num93z3"/>
    <w:uiPriority w:val="99"/>
    <w:qFormat/>
    <w:rsid w:val="002D6928"/>
    <w:rPr>
      <w:rFonts w:ascii="Symbol" w:hAnsi="Symbol"/>
    </w:rPr>
  </w:style>
  <w:style w:type="character" w:customStyle="1" w:styleId="WW8Num94z0">
    <w:name w:val="WW8Num94z0"/>
    <w:uiPriority w:val="99"/>
    <w:qFormat/>
    <w:rsid w:val="002D6928"/>
    <w:rPr>
      <w:rFonts w:ascii="Symbol" w:hAnsi="Symbol"/>
    </w:rPr>
  </w:style>
  <w:style w:type="character" w:customStyle="1" w:styleId="WW8Num97z0">
    <w:name w:val="WW8Num97z0"/>
    <w:uiPriority w:val="99"/>
    <w:qFormat/>
    <w:rsid w:val="002D6928"/>
    <w:rPr>
      <w:rFonts w:ascii="Symbol" w:hAnsi="Symbol"/>
    </w:rPr>
  </w:style>
  <w:style w:type="character" w:customStyle="1" w:styleId="WW8Num99z0">
    <w:name w:val="WW8Num99z0"/>
    <w:uiPriority w:val="99"/>
    <w:qFormat/>
    <w:rsid w:val="002D6928"/>
    <w:rPr>
      <w:rFonts w:ascii="Symbol" w:hAnsi="Symbol"/>
    </w:rPr>
  </w:style>
  <w:style w:type="character" w:customStyle="1" w:styleId="WW8Num101z0">
    <w:name w:val="WW8Num101z0"/>
    <w:uiPriority w:val="99"/>
    <w:qFormat/>
    <w:rsid w:val="002D6928"/>
    <w:rPr>
      <w:rFonts w:ascii="Symbol" w:hAnsi="Symbol"/>
    </w:rPr>
  </w:style>
  <w:style w:type="character" w:customStyle="1" w:styleId="WW8Num104z0">
    <w:name w:val="WW8Num104z0"/>
    <w:uiPriority w:val="99"/>
    <w:qFormat/>
    <w:rsid w:val="002D6928"/>
    <w:rPr>
      <w:rFonts w:ascii="Symbol" w:hAnsi="Symbol"/>
    </w:rPr>
  </w:style>
  <w:style w:type="character" w:customStyle="1" w:styleId="WW8Num107z0">
    <w:name w:val="WW8Num107z0"/>
    <w:uiPriority w:val="99"/>
    <w:qFormat/>
    <w:rsid w:val="002D6928"/>
    <w:rPr>
      <w:rFonts w:ascii="Symbol" w:hAnsi="Symbol"/>
    </w:rPr>
  </w:style>
  <w:style w:type="character" w:customStyle="1" w:styleId="WW8Num109z0">
    <w:name w:val="WW8Num109z0"/>
    <w:uiPriority w:val="99"/>
    <w:qFormat/>
    <w:rsid w:val="002D6928"/>
    <w:rPr>
      <w:rFonts w:ascii="Symbol" w:hAnsi="Symbol"/>
    </w:rPr>
  </w:style>
  <w:style w:type="character" w:customStyle="1" w:styleId="WW8Num112z1">
    <w:name w:val="WW8Num112z1"/>
    <w:uiPriority w:val="99"/>
    <w:qFormat/>
    <w:rsid w:val="002D6928"/>
    <w:rPr>
      <w:color w:val="000000"/>
    </w:rPr>
  </w:style>
  <w:style w:type="character" w:customStyle="1" w:styleId="WW8Num114z0">
    <w:name w:val="WW8Num114z0"/>
    <w:uiPriority w:val="99"/>
    <w:qFormat/>
    <w:rsid w:val="002D6928"/>
    <w:rPr>
      <w:rFonts w:ascii="Symbol" w:hAnsi="Symbol"/>
    </w:rPr>
  </w:style>
  <w:style w:type="character" w:customStyle="1" w:styleId="WW8Num117z0">
    <w:name w:val="WW8Num117z0"/>
    <w:uiPriority w:val="99"/>
    <w:qFormat/>
    <w:rsid w:val="002D6928"/>
    <w:rPr>
      <w:rFonts w:ascii="Symbol" w:hAnsi="Symbol"/>
    </w:rPr>
  </w:style>
  <w:style w:type="character" w:customStyle="1" w:styleId="WW8Num118z0">
    <w:name w:val="WW8Num118z0"/>
    <w:uiPriority w:val="99"/>
    <w:qFormat/>
    <w:rsid w:val="002D6928"/>
    <w:rPr>
      <w:rFonts w:ascii="Wingdings" w:hAnsi="Wingdings"/>
    </w:rPr>
  </w:style>
  <w:style w:type="character" w:customStyle="1" w:styleId="WW8Num118z1">
    <w:name w:val="WW8Num118z1"/>
    <w:uiPriority w:val="99"/>
    <w:qFormat/>
    <w:rsid w:val="002D6928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2D6928"/>
    <w:rPr>
      <w:rFonts w:ascii="Symbol" w:hAnsi="Symbol"/>
    </w:rPr>
  </w:style>
  <w:style w:type="character" w:customStyle="1" w:styleId="WW8Num120z0">
    <w:name w:val="WW8Num120z0"/>
    <w:uiPriority w:val="99"/>
    <w:qFormat/>
    <w:rsid w:val="002D6928"/>
    <w:rPr>
      <w:rFonts w:ascii="Symbol" w:hAnsi="Symbol"/>
    </w:rPr>
  </w:style>
  <w:style w:type="character" w:customStyle="1" w:styleId="WW8Num121z0">
    <w:name w:val="WW8Num121z0"/>
    <w:uiPriority w:val="99"/>
    <w:qFormat/>
    <w:rsid w:val="002D6928"/>
    <w:rPr>
      <w:rFonts w:ascii="Symbol" w:hAnsi="Symbol"/>
    </w:rPr>
  </w:style>
  <w:style w:type="character" w:customStyle="1" w:styleId="WW8Num124z0">
    <w:name w:val="WW8Num124z0"/>
    <w:uiPriority w:val="99"/>
    <w:qFormat/>
    <w:rsid w:val="002D6928"/>
    <w:rPr>
      <w:rFonts w:ascii="Symbol" w:hAnsi="Symbol"/>
    </w:rPr>
  </w:style>
  <w:style w:type="character" w:customStyle="1" w:styleId="WW8Num125z0">
    <w:name w:val="WW8Num125z0"/>
    <w:uiPriority w:val="99"/>
    <w:qFormat/>
    <w:rsid w:val="002D6928"/>
    <w:rPr>
      <w:rFonts w:ascii="Wingdings" w:hAnsi="Wingdings"/>
    </w:rPr>
  </w:style>
  <w:style w:type="character" w:customStyle="1" w:styleId="WW8Num125z1">
    <w:name w:val="WW8Num125z1"/>
    <w:uiPriority w:val="99"/>
    <w:qFormat/>
    <w:rsid w:val="002D6928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2D6928"/>
    <w:rPr>
      <w:rFonts w:ascii="Symbol" w:hAnsi="Symbol"/>
    </w:rPr>
  </w:style>
  <w:style w:type="character" w:customStyle="1" w:styleId="WW8Num126z0">
    <w:name w:val="WW8Num126z0"/>
    <w:uiPriority w:val="99"/>
    <w:qFormat/>
    <w:rsid w:val="002D6928"/>
    <w:rPr>
      <w:rFonts w:ascii="Symbol" w:hAnsi="Symbol"/>
    </w:rPr>
  </w:style>
  <w:style w:type="character" w:customStyle="1" w:styleId="WW8Num127z0">
    <w:name w:val="WW8Num127z0"/>
    <w:uiPriority w:val="99"/>
    <w:qFormat/>
    <w:rsid w:val="002D6928"/>
    <w:rPr>
      <w:rFonts w:ascii="Symbol" w:hAnsi="Symbol"/>
    </w:rPr>
  </w:style>
  <w:style w:type="character" w:customStyle="1" w:styleId="WW8Num130z0">
    <w:name w:val="WW8Num130z0"/>
    <w:uiPriority w:val="99"/>
    <w:qFormat/>
    <w:rsid w:val="002D6928"/>
    <w:rPr>
      <w:rFonts w:ascii="Symbol" w:hAnsi="Symbol"/>
    </w:rPr>
  </w:style>
  <w:style w:type="character" w:customStyle="1" w:styleId="WW8Num131z0">
    <w:name w:val="WW8Num131z0"/>
    <w:uiPriority w:val="99"/>
    <w:qFormat/>
    <w:rsid w:val="002D6928"/>
    <w:rPr>
      <w:rFonts w:ascii="Symbol" w:hAnsi="Symbol"/>
    </w:rPr>
  </w:style>
  <w:style w:type="character" w:customStyle="1" w:styleId="WW8Num132z0">
    <w:name w:val="WW8Num132z0"/>
    <w:uiPriority w:val="99"/>
    <w:qFormat/>
    <w:rsid w:val="002D6928"/>
    <w:rPr>
      <w:rFonts w:ascii="Symbol" w:hAnsi="Symbol"/>
    </w:rPr>
  </w:style>
  <w:style w:type="character" w:customStyle="1" w:styleId="WW8Num134z0">
    <w:name w:val="WW8Num134z0"/>
    <w:uiPriority w:val="99"/>
    <w:qFormat/>
    <w:rsid w:val="002D6928"/>
    <w:rPr>
      <w:rFonts w:ascii="Wingdings" w:hAnsi="Wingdings"/>
    </w:rPr>
  </w:style>
  <w:style w:type="character" w:customStyle="1" w:styleId="WW8Num136z0">
    <w:name w:val="WW8Num136z0"/>
    <w:uiPriority w:val="99"/>
    <w:qFormat/>
    <w:rsid w:val="002D6928"/>
    <w:rPr>
      <w:rFonts w:ascii="Symbol" w:hAnsi="Symbol"/>
    </w:rPr>
  </w:style>
  <w:style w:type="character" w:customStyle="1" w:styleId="WW8Num139z0">
    <w:name w:val="WW8Num139z0"/>
    <w:uiPriority w:val="99"/>
    <w:qFormat/>
    <w:rsid w:val="002D6928"/>
    <w:rPr>
      <w:rFonts w:ascii="Symbol" w:hAnsi="Symbol"/>
    </w:rPr>
  </w:style>
  <w:style w:type="character" w:customStyle="1" w:styleId="WW8Num143z0">
    <w:name w:val="WW8Num143z0"/>
    <w:uiPriority w:val="99"/>
    <w:qFormat/>
    <w:rsid w:val="002D6928"/>
    <w:rPr>
      <w:rFonts w:ascii="Symbol" w:hAnsi="Symbol"/>
    </w:rPr>
  </w:style>
  <w:style w:type="character" w:customStyle="1" w:styleId="WW8Num144z0">
    <w:name w:val="WW8Num144z0"/>
    <w:uiPriority w:val="99"/>
    <w:qFormat/>
    <w:rsid w:val="002D6928"/>
    <w:rPr>
      <w:rFonts w:ascii="Symbol" w:hAnsi="Symbol"/>
    </w:rPr>
  </w:style>
  <w:style w:type="character" w:customStyle="1" w:styleId="WW8Num145z0">
    <w:name w:val="WW8Num145z0"/>
    <w:uiPriority w:val="99"/>
    <w:qFormat/>
    <w:rsid w:val="002D6928"/>
    <w:rPr>
      <w:rFonts w:ascii="Symbol" w:hAnsi="Symbol"/>
    </w:rPr>
  </w:style>
  <w:style w:type="character" w:customStyle="1" w:styleId="WW8Num146z0">
    <w:name w:val="WW8Num146z0"/>
    <w:uiPriority w:val="99"/>
    <w:qFormat/>
    <w:rsid w:val="002D6928"/>
    <w:rPr>
      <w:rFonts w:ascii="Symbol" w:hAnsi="Symbol"/>
    </w:rPr>
  </w:style>
  <w:style w:type="character" w:customStyle="1" w:styleId="WW8Num147z0">
    <w:name w:val="WW8Num147z0"/>
    <w:uiPriority w:val="99"/>
    <w:qFormat/>
    <w:rsid w:val="002D6928"/>
    <w:rPr>
      <w:rFonts w:ascii="Wingdings" w:hAnsi="Wingdings"/>
    </w:rPr>
  </w:style>
  <w:style w:type="character" w:customStyle="1" w:styleId="WW8Num147z1">
    <w:name w:val="WW8Num147z1"/>
    <w:uiPriority w:val="99"/>
    <w:qFormat/>
    <w:rsid w:val="002D6928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2D6928"/>
    <w:rPr>
      <w:rFonts w:ascii="Symbol" w:hAnsi="Symbol"/>
    </w:rPr>
  </w:style>
  <w:style w:type="character" w:customStyle="1" w:styleId="WW8Num150z0">
    <w:name w:val="WW8Num150z0"/>
    <w:uiPriority w:val="99"/>
    <w:qFormat/>
    <w:rsid w:val="002D6928"/>
    <w:rPr>
      <w:rFonts w:ascii="Symbol" w:hAnsi="Symbol"/>
    </w:rPr>
  </w:style>
  <w:style w:type="character" w:customStyle="1" w:styleId="WW8Num157z0">
    <w:name w:val="WW8Num157z0"/>
    <w:uiPriority w:val="99"/>
    <w:qFormat/>
    <w:rsid w:val="002D6928"/>
    <w:rPr>
      <w:rFonts w:ascii="Symbol" w:hAnsi="Symbol"/>
    </w:rPr>
  </w:style>
  <w:style w:type="character" w:customStyle="1" w:styleId="WW8Num159z0">
    <w:name w:val="WW8Num159z0"/>
    <w:uiPriority w:val="99"/>
    <w:qFormat/>
    <w:rsid w:val="002D6928"/>
    <w:rPr>
      <w:rFonts w:ascii="Symbol" w:hAnsi="Symbol"/>
    </w:rPr>
  </w:style>
  <w:style w:type="character" w:customStyle="1" w:styleId="WW8Num160z0">
    <w:name w:val="WW8Num160z0"/>
    <w:uiPriority w:val="99"/>
    <w:qFormat/>
    <w:rsid w:val="002D6928"/>
    <w:rPr>
      <w:rFonts w:ascii="Symbol" w:hAnsi="Symbol"/>
    </w:rPr>
  </w:style>
  <w:style w:type="character" w:customStyle="1" w:styleId="WW8Num162z0">
    <w:name w:val="WW8Num162z0"/>
    <w:uiPriority w:val="99"/>
    <w:qFormat/>
    <w:rsid w:val="002D6928"/>
    <w:rPr>
      <w:rFonts w:ascii="Symbol" w:hAnsi="Symbol"/>
    </w:rPr>
  </w:style>
  <w:style w:type="character" w:customStyle="1" w:styleId="WW8Num163z0">
    <w:name w:val="WW8Num163z0"/>
    <w:uiPriority w:val="99"/>
    <w:qFormat/>
    <w:rsid w:val="002D6928"/>
    <w:rPr>
      <w:rFonts w:ascii="Symbol" w:hAnsi="Symbol"/>
    </w:rPr>
  </w:style>
  <w:style w:type="character" w:customStyle="1" w:styleId="WW8Num164z0">
    <w:name w:val="WW8Num164z0"/>
    <w:uiPriority w:val="99"/>
    <w:qFormat/>
    <w:rsid w:val="002D6928"/>
    <w:rPr>
      <w:rFonts w:ascii="Wingdings" w:hAnsi="Wingdings"/>
    </w:rPr>
  </w:style>
  <w:style w:type="character" w:customStyle="1" w:styleId="WW8Num164z1">
    <w:name w:val="WW8Num164z1"/>
    <w:uiPriority w:val="99"/>
    <w:qFormat/>
    <w:rsid w:val="002D6928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2D6928"/>
    <w:rPr>
      <w:rFonts w:ascii="Symbol" w:hAnsi="Symbol"/>
    </w:rPr>
  </w:style>
  <w:style w:type="character" w:customStyle="1" w:styleId="WW8Num168z0">
    <w:name w:val="WW8Num168z0"/>
    <w:uiPriority w:val="99"/>
    <w:qFormat/>
    <w:rsid w:val="002D6928"/>
    <w:rPr>
      <w:rFonts w:ascii="Symbol" w:hAnsi="Symbol"/>
    </w:rPr>
  </w:style>
  <w:style w:type="character" w:customStyle="1" w:styleId="WW8Num169z0">
    <w:name w:val="WW8Num169z0"/>
    <w:uiPriority w:val="99"/>
    <w:qFormat/>
    <w:rsid w:val="002D6928"/>
    <w:rPr>
      <w:rFonts w:ascii="Symbol" w:hAnsi="Symbol"/>
    </w:rPr>
  </w:style>
  <w:style w:type="character" w:customStyle="1" w:styleId="WW8Num170z0">
    <w:name w:val="WW8Num170z0"/>
    <w:uiPriority w:val="99"/>
    <w:qFormat/>
    <w:rsid w:val="002D6928"/>
    <w:rPr>
      <w:rFonts w:ascii="Symbol" w:hAnsi="Symbol"/>
    </w:rPr>
  </w:style>
  <w:style w:type="character" w:customStyle="1" w:styleId="WW8Num174z0">
    <w:name w:val="WW8Num174z0"/>
    <w:uiPriority w:val="99"/>
    <w:qFormat/>
    <w:rsid w:val="002D6928"/>
    <w:rPr>
      <w:rFonts w:ascii="Symbol" w:hAnsi="Symbol"/>
    </w:rPr>
  </w:style>
  <w:style w:type="character" w:customStyle="1" w:styleId="WW8Num177z0">
    <w:name w:val="WW8Num177z0"/>
    <w:uiPriority w:val="99"/>
    <w:qFormat/>
    <w:rsid w:val="002D6928"/>
    <w:rPr>
      <w:rFonts w:ascii="Symbol" w:hAnsi="Symbol"/>
    </w:rPr>
  </w:style>
  <w:style w:type="character" w:customStyle="1" w:styleId="WW8Num178z0">
    <w:name w:val="WW8Num178z0"/>
    <w:uiPriority w:val="99"/>
    <w:qFormat/>
    <w:rsid w:val="002D6928"/>
    <w:rPr>
      <w:rFonts w:ascii="Symbol" w:hAnsi="Symbol"/>
    </w:rPr>
  </w:style>
  <w:style w:type="character" w:customStyle="1" w:styleId="WW8Num182z0">
    <w:name w:val="WW8Num182z0"/>
    <w:uiPriority w:val="99"/>
    <w:qFormat/>
    <w:rsid w:val="002D6928"/>
    <w:rPr>
      <w:rFonts w:ascii="Symbol" w:hAnsi="Symbol"/>
    </w:rPr>
  </w:style>
  <w:style w:type="character" w:customStyle="1" w:styleId="WW8Num37z0">
    <w:name w:val="WW8Num37z0"/>
    <w:uiPriority w:val="99"/>
    <w:qFormat/>
    <w:rsid w:val="002D6928"/>
    <w:rPr>
      <w:rFonts w:ascii="Wingdings" w:hAnsi="Wingdings"/>
    </w:rPr>
  </w:style>
  <w:style w:type="character" w:customStyle="1" w:styleId="WW8Num38z0">
    <w:name w:val="WW8Num38z0"/>
    <w:uiPriority w:val="99"/>
    <w:qFormat/>
    <w:rsid w:val="002D6928"/>
    <w:rPr>
      <w:rFonts w:ascii="Wingdings" w:hAnsi="Wingdings"/>
    </w:rPr>
  </w:style>
  <w:style w:type="character" w:customStyle="1" w:styleId="WW8Num40z0">
    <w:name w:val="WW8Num40z0"/>
    <w:uiPriority w:val="99"/>
    <w:qFormat/>
    <w:rsid w:val="002D6928"/>
    <w:rPr>
      <w:rFonts w:ascii="Wingdings" w:hAnsi="Wingdings"/>
    </w:rPr>
  </w:style>
  <w:style w:type="character" w:customStyle="1" w:styleId="WW8Num41z0">
    <w:name w:val="WW8Num41z0"/>
    <w:uiPriority w:val="99"/>
    <w:qFormat/>
    <w:rsid w:val="002D6928"/>
    <w:rPr>
      <w:rFonts w:ascii="Wingdings" w:hAnsi="Wingdings"/>
    </w:rPr>
  </w:style>
  <w:style w:type="character" w:customStyle="1" w:styleId="WW8Num43z0">
    <w:name w:val="WW8Num43z0"/>
    <w:uiPriority w:val="99"/>
    <w:qFormat/>
    <w:rsid w:val="002D6928"/>
    <w:rPr>
      <w:rFonts w:ascii="Wingdings" w:hAnsi="Wingdings"/>
    </w:rPr>
  </w:style>
  <w:style w:type="character" w:customStyle="1" w:styleId="WW8Num20z1">
    <w:name w:val="WW8Num20z1"/>
    <w:uiPriority w:val="99"/>
    <w:qFormat/>
    <w:rsid w:val="002D6928"/>
    <w:rPr>
      <w:rFonts w:ascii="Courier New" w:hAnsi="Courier New"/>
    </w:rPr>
  </w:style>
  <w:style w:type="character" w:customStyle="1" w:styleId="WW8Num20z3">
    <w:name w:val="WW8Num20z3"/>
    <w:uiPriority w:val="99"/>
    <w:qFormat/>
    <w:rsid w:val="002D6928"/>
    <w:rPr>
      <w:rFonts w:ascii="Symbol" w:hAnsi="Symbol"/>
    </w:rPr>
  </w:style>
  <w:style w:type="character" w:customStyle="1" w:styleId="WW8Num26z3">
    <w:name w:val="WW8Num26z3"/>
    <w:uiPriority w:val="99"/>
    <w:qFormat/>
    <w:rsid w:val="002D6928"/>
    <w:rPr>
      <w:rFonts w:ascii="Symbol" w:hAnsi="Symbol"/>
    </w:rPr>
  </w:style>
  <w:style w:type="character" w:customStyle="1" w:styleId="WW8Num33z0">
    <w:name w:val="WW8Num33z0"/>
    <w:uiPriority w:val="99"/>
    <w:qFormat/>
    <w:rsid w:val="002D6928"/>
    <w:rPr>
      <w:rFonts w:ascii="Wingdings" w:hAnsi="Wingdings"/>
    </w:rPr>
  </w:style>
  <w:style w:type="character" w:customStyle="1" w:styleId="WW8Num33z3">
    <w:name w:val="WW8Num33z3"/>
    <w:uiPriority w:val="99"/>
    <w:qFormat/>
    <w:rsid w:val="002D6928"/>
    <w:rPr>
      <w:rFonts w:ascii="Symbol" w:hAnsi="Symbol"/>
    </w:rPr>
  </w:style>
  <w:style w:type="character" w:customStyle="1" w:styleId="WW8Num33z4">
    <w:name w:val="WW8Num33z4"/>
    <w:uiPriority w:val="99"/>
    <w:qFormat/>
    <w:rsid w:val="002D6928"/>
    <w:rPr>
      <w:rFonts w:ascii="Courier New" w:hAnsi="Courier New"/>
    </w:rPr>
  </w:style>
  <w:style w:type="character" w:customStyle="1" w:styleId="WW8Num34z0">
    <w:name w:val="WW8Num34z0"/>
    <w:uiPriority w:val="99"/>
    <w:qFormat/>
    <w:rsid w:val="002D6928"/>
    <w:rPr>
      <w:rFonts w:ascii="Wingdings" w:hAnsi="Wingdings"/>
    </w:rPr>
  </w:style>
  <w:style w:type="character" w:customStyle="1" w:styleId="WW8Num34z1">
    <w:name w:val="WW8Num34z1"/>
    <w:uiPriority w:val="99"/>
    <w:qFormat/>
    <w:rsid w:val="002D6928"/>
    <w:rPr>
      <w:rFonts w:ascii="Courier New" w:hAnsi="Courier New"/>
    </w:rPr>
  </w:style>
  <w:style w:type="character" w:customStyle="1" w:styleId="WW8Num34z3">
    <w:name w:val="WW8Num34z3"/>
    <w:uiPriority w:val="99"/>
    <w:qFormat/>
    <w:rsid w:val="002D6928"/>
    <w:rPr>
      <w:rFonts w:ascii="Symbol" w:hAnsi="Symbol"/>
    </w:rPr>
  </w:style>
  <w:style w:type="character" w:customStyle="1" w:styleId="WW8Num35z0">
    <w:name w:val="WW8Num35z0"/>
    <w:uiPriority w:val="99"/>
    <w:qFormat/>
    <w:rsid w:val="002D6928"/>
    <w:rPr>
      <w:rFonts w:ascii="Wingdings" w:hAnsi="Wingdings"/>
    </w:rPr>
  </w:style>
  <w:style w:type="character" w:customStyle="1" w:styleId="WW8Num35z1">
    <w:name w:val="WW8Num35z1"/>
    <w:uiPriority w:val="99"/>
    <w:qFormat/>
    <w:rsid w:val="002D6928"/>
    <w:rPr>
      <w:rFonts w:ascii="Courier New" w:hAnsi="Courier New"/>
    </w:rPr>
  </w:style>
  <w:style w:type="character" w:customStyle="1" w:styleId="WW8Num35z3">
    <w:name w:val="WW8Num35z3"/>
    <w:uiPriority w:val="99"/>
    <w:qFormat/>
    <w:rsid w:val="002D6928"/>
    <w:rPr>
      <w:rFonts w:ascii="Symbol" w:hAnsi="Symbol"/>
    </w:rPr>
  </w:style>
  <w:style w:type="character" w:customStyle="1" w:styleId="WW8Num36z1">
    <w:name w:val="WW8Num36z1"/>
    <w:uiPriority w:val="99"/>
    <w:qFormat/>
    <w:rsid w:val="002D6928"/>
    <w:rPr>
      <w:rFonts w:ascii="Courier New" w:hAnsi="Courier New"/>
    </w:rPr>
  </w:style>
  <w:style w:type="character" w:customStyle="1" w:styleId="WW8Num36z3">
    <w:name w:val="WW8Num36z3"/>
    <w:uiPriority w:val="99"/>
    <w:qFormat/>
    <w:rsid w:val="002D6928"/>
    <w:rPr>
      <w:rFonts w:ascii="Symbol" w:hAnsi="Symbol"/>
    </w:rPr>
  </w:style>
  <w:style w:type="character" w:customStyle="1" w:styleId="WW8Num37z1">
    <w:name w:val="WW8Num37z1"/>
    <w:uiPriority w:val="99"/>
    <w:qFormat/>
    <w:rsid w:val="002D6928"/>
    <w:rPr>
      <w:rFonts w:ascii="Courier New" w:hAnsi="Courier New"/>
    </w:rPr>
  </w:style>
  <w:style w:type="character" w:customStyle="1" w:styleId="WW8Num37z3">
    <w:name w:val="WW8Num37z3"/>
    <w:uiPriority w:val="99"/>
    <w:qFormat/>
    <w:rsid w:val="002D6928"/>
    <w:rPr>
      <w:rFonts w:ascii="Symbol" w:hAnsi="Symbol"/>
    </w:rPr>
  </w:style>
  <w:style w:type="character" w:customStyle="1" w:styleId="WW8Num39z1">
    <w:name w:val="WW8Num39z1"/>
    <w:uiPriority w:val="99"/>
    <w:qFormat/>
    <w:rsid w:val="002D6928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2D6928"/>
    <w:rPr>
      <w:rFonts w:ascii="Symbol" w:hAnsi="Symbol"/>
    </w:rPr>
  </w:style>
  <w:style w:type="character" w:customStyle="1" w:styleId="WW8Num39z4">
    <w:name w:val="WW8Num39z4"/>
    <w:uiPriority w:val="99"/>
    <w:qFormat/>
    <w:rsid w:val="002D6928"/>
    <w:rPr>
      <w:rFonts w:ascii="Courier New" w:hAnsi="Courier New"/>
    </w:rPr>
  </w:style>
  <w:style w:type="character" w:customStyle="1" w:styleId="WW8Num42z1">
    <w:name w:val="WW8Num42z1"/>
    <w:uiPriority w:val="99"/>
    <w:qFormat/>
    <w:rsid w:val="002D6928"/>
    <w:rPr>
      <w:rFonts w:ascii="Courier New" w:hAnsi="Courier New"/>
    </w:rPr>
  </w:style>
  <w:style w:type="character" w:customStyle="1" w:styleId="WW8Num42z3">
    <w:name w:val="WW8Num42z3"/>
    <w:uiPriority w:val="99"/>
    <w:qFormat/>
    <w:rsid w:val="002D6928"/>
    <w:rPr>
      <w:rFonts w:ascii="Symbol" w:hAnsi="Symbol"/>
    </w:rPr>
  </w:style>
  <w:style w:type="character" w:customStyle="1" w:styleId="WW8Num45z0">
    <w:name w:val="WW8Num45z0"/>
    <w:uiPriority w:val="99"/>
    <w:qFormat/>
    <w:rsid w:val="002D6928"/>
    <w:rPr>
      <w:rFonts w:ascii="Wingdings" w:hAnsi="Wingdings"/>
    </w:rPr>
  </w:style>
  <w:style w:type="character" w:customStyle="1" w:styleId="WW8Num45z1">
    <w:name w:val="WW8Num45z1"/>
    <w:uiPriority w:val="99"/>
    <w:qFormat/>
    <w:rsid w:val="002D6928"/>
    <w:rPr>
      <w:rFonts w:ascii="Courier New" w:hAnsi="Courier New"/>
    </w:rPr>
  </w:style>
  <w:style w:type="character" w:customStyle="1" w:styleId="WW8Num45z3">
    <w:name w:val="WW8Num45z3"/>
    <w:uiPriority w:val="99"/>
    <w:qFormat/>
    <w:rsid w:val="002D6928"/>
    <w:rPr>
      <w:rFonts w:ascii="Symbol" w:hAnsi="Symbol"/>
    </w:rPr>
  </w:style>
  <w:style w:type="character" w:customStyle="1" w:styleId="WW8Num46z0">
    <w:name w:val="WW8Num46z0"/>
    <w:uiPriority w:val="99"/>
    <w:qFormat/>
    <w:rsid w:val="002D6928"/>
    <w:rPr>
      <w:rFonts w:ascii="Wingdings" w:hAnsi="Wingdings"/>
    </w:rPr>
  </w:style>
  <w:style w:type="character" w:customStyle="1" w:styleId="WW8Num46z1">
    <w:name w:val="WW8Num46z1"/>
    <w:uiPriority w:val="99"/>
    <w:qFormat/>
    <w:rsid w:val="002D6928"/>
    <w:rPr>
      <w:rFonts w:ascii="Courier New" w:hAnsi="Courier New"/>
    </w:rPr>
  </w:style>
  <w:style w:type="character" w:customStyle="1" w:styleId="WW8Num46z3">
    <w:name w:val="WW8Num46z3"/>
    <w:uiPriority w:val="99"/>
    <w:qFormat/>
    <w:rsid w:val="002D6928"/>
    <w:rPr>
      <w:rFonts w:ascii="Symbol" w:hAnsi="Symbol"/>
    </w:rPr>
  </w:style>
  <w:style w:type="character" w:customStyle="1" w:styleId="WW8Num48z0">
    <w:name w:val="WW8Num48z0"/>
    <w:uiPriority w:val="99"/>
    <w:qFormat/>
    <w:rsid w:val="002D6928"/>
    <w:rPr>
      <w:rFonts w:ascii="Wingdings" w:hAnsi="Wingdings"/>
    </w:rPr>
  </w:style>
  <w:style w:type="character" w:customStyle="1" w:styleId="WW8Num48z1">
    <w:name w:val="WW8Num48z1"/>
    <w:uiPriority w:val="99"/>
    <w:qFormat/>
    <w:rsid w:val="002D6928"/>
    <w:rPr>
      <w:rFonts w:ascii="Courier New" w:hAnsi="Courier New"/>
    </w:rPr>
  </w:style>
  <w:style w:type="character" w:customStyle="1" w:styleId="WW8Num48z3">
    <w:name w:val="WW8Num48z3"/>
    <w:uiPriority w:val="99"/>
    <w:qFormat/>
    <w:rsid w:val="002D6928"/>
    <w:rPr>
      <w:rFonts w:ascii="Symbol" w:hAnsi="Symbol"/>
    </w:rPr>
  </w:style>
  <w:style w:type="character" w:customStyle="1" w:styleId="WW8Num49z0">
    <w:name w:val="WW8Num49z0"/>
    <w:uiPriority w:val="99"/>
    <w:qFormat/>
    <w:rsid w:val="002D6928"/>
    <w:rPr>
      <w:rFonts w:ascii="Wingdings" w:hAnsi="Wingdings"/>
    </w:rPr>
  </w:style>
  <w:style w:type="character" w:customStyle="1" w:styleId="WW8Num49z1">
    <w:name w:val="WW8Num49z1"/>
    <w:uiPriority w:val="99"/>
    <w:qFormat/>
    <w:rsid w:val="002D6928"/>
    <w:rPr>
      <w:rFonts w:ascii="Courier New" w:hAnsi="Courier New"/>
    </w:rPr>
  </w:style>
  <w:style w:type="character" w:customStyle="1" w:styleId="WW8Num49z3">
    <w:name w:val="WW8Num49z3"/>
    <w:uiPriority w:val="99"/>
    <w:qFormat/>
    <w:rsid w:val="002D6928"/>
    <w:rPr>
      <w:rFonts w:ascii="Symbol" w:hAnsi="Symbol"/>
    </w:rPr>
  </w:style>
  <w:style w:type="character" w:customStyle="1" w:styleId="WW8Num50z1">
    <w:name w:val="WW8Num50z1"/>
    <w:uiPriority w:val="99"/>
    <w:qFormat/>
    <w:rsid w:val="002D6928"/>
    <w:rPr>
      <w:rFonts w:ascii="Courier New" w:hAnsi="Courier New"/>
    </w:rPr>
  </w:style>
  <w:style w:type="character" w:customStyle="1" w:styleId="WW8Num50z3">
    <w:name w:val="WW8Num50z3"/>
    <w:uiPriority w:val="99"/>
    <w:qFormat/>
    <w:rsid w:val="002D6928"/>
    <w:rPr>
      <w:rFonts w:ascii="Symbol" w:hAnsi="Symbol"/>
    </w:rPr>
  </w:style>
  <w:style w:type="character" w:customStyle="1" w:styleId="WW8Num51z1">
    <w:name w:val="WW8Num51z1"/>
    <w:uiPriority w:val="99"/>
    <w:qFormat/>
    <w:rsid w:val="002D6928"/>
    <w:rPr>
      <w:rFonts w:ascii="Courier New" w:hAnsi="Courier New"/>
    </w:rPr>
  </w:style>
  <w:style w:type="character" w:customStyle="1" w:styleId="WW8Num51z3">
    <w:name w:val="WW8Num51z3"/>
    <w:uiPriority w:val="99"/>
    <w:qFormat/>
    <w:rsid w:val="002D6928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2D6928"/>
  </w:style>
  <w:style w:type="character" w:customStyle="1" w:styleId="FontStyle1600">
    <w:name w:val="Font Style160"/>
    <w:uiPriority w:val="99"/>
    <w:qFormat/>
    <w:rsid w:val="002D6928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2D6928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2D6928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2D6928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2D6928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2D6928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2D6928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2D6928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2D6928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2D6928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2D6928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2D6928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2D6928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2D6928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2D6928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2D6928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2D6928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2D6928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2D6928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2D6928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2D6928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2D6928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2D6928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2D6928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2D6928"/>
    <w:rPr>
      <w:rFonts w:cs="Times New Roman"/>
    </w:rPr>
  </w:style>
  <w:style w:type="character" w:customStyle="1" w:styleId="c8">
    <w:name w:val="c8"/>
    <w:basedOn w:val="a3"/>
    <w:uiPriority w:val="99"/>
    <w:qFormat/>
    <w:rsid w:val="002D6928"/>
    <w:rPr>
      <w:rFonts w:cs="Times New Roman"/>
    </w:rPr>
  </w:style>
  <w:style w:type="character" w:customStyle="1" w:styleId="FontStyle805">
    <w:name w:val="Font Style805"/>
    <w:uiPriority w:val="99"/>
    <w:qFormat/>
    <w:rsid w:val="002D6928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2D6928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2D6928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2D6928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2D6928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2D6928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2D6928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2D6928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2D692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2D6928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2D6928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2D6928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2D6928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2D6928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2D6928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2D6928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2D692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2D6928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2D6928"/>
  </w:style>
  <w:style w:type="character" w:customStyle="1" w:styleId="11ff6">
    <w:name w:val="Слабое выделение11"/>
    <w:uiPriority w:val="99"/>
    <w:qFormat/>
    <w:rsid w:val="002D6928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2D6928"/>
    <w:rPr>
      <w:b/>
    </w:rPr>
  </w:style>
  <w:style w:type="character" w:customStyle="1" w:styleId="mathjax1">
    <w:name w:val="mathjax1"/>
    <w:uiPriority w:val="99"/>
    <w:qFormat/>
    <w:rsid w:val="002D6928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2D6928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2D6928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2D6928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2D6928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2D6928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2D6928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2D6928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2D6928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2D6928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2D6928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2D6928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2D6928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2D6928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2D6928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2D6928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2D6928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2D6928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2D6928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2D6928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2D6928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2D6928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2D6928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2D6928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2D6928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2D6928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2D6928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2D6928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2D6928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2D6928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2D6928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2D6928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2D6928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2D6928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2D6928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2D6928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2D6928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2D6928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2D6928"/>
    <w:rPr>
      <w:rFonts w:cs="Times New Roman"/>
    </w:rPr>
  </w:style>
  <w:style w:type="character" w:customStyle="1" w:styleId="WW8Num24z4">
    <w:name w:val="WW8Num24z4"/>
    <w:uiPriority w:val="99"/>
    <w:rsid w:val="002D6928"/>
  </w:style>
  <w:style w:type="character" w:customStyle="1" w:styleId="WW8Num24z5">
    <w:name w:val="WW8Num24z5"/>
    <w:uiPriority w:val="99"/>
    <w:rsid w:val="002D6928"/>
  </w:style>
  <w:style w:type="character" w:customStyle="1" w:styleId="WW8Num24z6">
    <w:name w:val="WW8Num24z6"/>
    <w:uiPriority w:val="99"/>
    <w:rsid w:val="002D6928"/>
  </w:style>
  <w:style w:type="character" w:customStyle="1" w:styleId="WW8Num24z7">
    <w:name w:val="WW8Num24z7"/>
    <w:uiPriority w:val="99"/>
    <w:rsid w:val="002D6928"/>
  </w:style>
  <w:style w:type="character" w:customStyle="1" w:styleId="WW8Num24z8">
    <w:name w:val="WW8Num24z8"/>
    <w:uiPriority w:val="99"/>
    <w:rsid w:val="002D6928"/>
  </w:style>
  <w:style w:type="character" w:customStyle="1" w:styleId="WW8Num25z4">
    <w:name w:val="WW8Num25z4"/>
    <w:uiPriority w:val="99"/>
    <w:rsid w:val="002D6928"/>
  </w:style>
  <w:style w:type="character" w:customStyle="1" w:styleId="WW8Num25z5">
    <w:name w:val="WW8Num25z5"/>
    <w:uiPriority w:val="99"/>
    <w:rsid w:val="002D6928"/>
  </w:style>
  <w:style w:type="character" w:customStyle="1" w:styleId="WW8Num25z6">
    <w:name w:val="WW8Num25z6"/>
    <w:uiPriority w:val="99"/>
    <w:rsid w:val="002D6928"/>
  </w:style>
  <w:style w:type="character" w:customStyle="1" w:styleId="WW8Num25z7">
    <w:name w:val="WW8Num25z7"/>
    <w:uiPriority w:val="99"/>
    <w:rsid w:val="002D6928"/>
  </w:style>
  <w:style w:type="character" w:customStyle="1" w:styleId="WW8Num25z8">
    <w:name w:val="WW8Num25z8"/>
    <w:uiPriority w:val="99"/>
    <w:rsid w:val="002D6928"/>
  </w:style>
  <w:style w:type="character" w:customStyle="1" w:styleId="WW8Num30z2">
    <w:name w:val="WW8Num30z2"/>
    <w:uiPriority w:val="99"/>
    <w:rsid w:val="002D6928"/>
  </w:style>
  <w:style w:type="character" w:customStyle="1" w:styleId="WW8Num30z4">
    <w:name w:val="WW8Num30z4"/>
    <w:uiPriority w:val="99"/>
    <w:rsid w:val="002D6928"/>
  </w:style>
  <w:style w:type="character" w:customStyle="1" w:styleId="WW8Num30z5">
    <w:name w:val="WW8Num30z5"/>
    <w:uiPriority w:val="99"/>
    <w:rsid w:val="002D6928"/>
  </w:style>
  <w:style w:type="character" w:customStyle="1" w:styleId="WW8Num30z6">
    <w:name w:val="WW8Num30z6"/>
    <w:uiPriority w:val="99"/>
    <w:rsid w:val="002D6928"/>
  </w:style>
  <w:style w:type="character" w:customStyle="1" w:styleId="WW8Num30z7">
    <w:name w:val="WW8Num30z7"/>
    <w:uiPriority w:val="99"/>
    <w:rsid w:val="002D6928"/>
  </w:style>
  <w:style w:type="character" w:customStyle="1" w:styleId="WW8Num30z8">
    <w:name w:val="WW8Num30z8"/>
    <w:uiPriority w:val="99"/>
    <w:rsid w:val="002D6928"/>
  </w:style>
  <w:style w:type="character" w:customStyle="1" w:styleId="WW8Num32z4">
    <w:name w:val="WW8Num32z4"/>
    <w:uiPriority w:val="99"/>
    <w:rsid w:val="002D6928"/>
  </w:style>
  <w:style w:type="character" w:customStyle="1" w:styleId="WW8Num32z5">
    <w:name w:val="WW8Num32z5"/>
    <w:uiPriority w:val="99"/>
    <w:rsid w:val="002D6928"/>
  </w:style>
  <w:style w:type="character" w:customStyle="1" w:styleId="WW8Num32z6">
    <w:name w:val="WW8Num32z6"/>
    <w:uiPriority w:val="99"/>
    <w:rsid w:val="002D6928"/>
  </w:style>
  <w:style w:type="character" w:customStyle="1" w:styleId="WW8Num32z7">
    <w:name w:val="WW8Num32z7"/>
    <w:uiPriority w:val="99"/>
    <w:rsid w:val="002D6928"/>
  </w:style>
  <w:style w:type="character" w:customStyle="1" w:styleId="WW8Num32z8">
    <w:name w:val="WW8Num32z8"/>
    <w:uiPriority w:val="99"/>
    <w:rsid w:val="002D6928"/>
  </w:style>
  <w:style w:type="character" w:customStyle="1" w:styleId="WW8Num33z1">
    <w:name w:val="WW8Num33z1"/>
    <w:uiPriority w:val="99"/>
    <w:rsid w:val="002D6928"/>
  </w:style>
  <w:style w:type="character" w:customStyle="1" w:styleId="WW8Num33z2">
    <w:name w:val="WW8Num33z2"/>
    <w:uiPriority w:val="99"/>
    <w:rsid w:val="002D6928"/>
  </w:style>
  <w:style w:type="character" w:customStyle="1" w:styleId="WW8Num33z5">
    <w:name w:val="WW8Num33z5"/>
    <w:uiPriority w:val="99"/>
    <w:rsid w:val="002D6928"/>
  </w:style>
  <w:style w:type="character" w:customStyle="1" w:styleId="WW8Num33z6">
    <w:name w:val="WW8Num33z6"/>
    <w:uiPriority w:val="99"/>
    <w:rsid w:val="002D6928"/>
  </w:style>
  <w:style w:type="character" w:customStyle="1" w:styleId="WW8Num33z7">
    <w:name w:val="WW8Num33z7"/>
    <w:uiPriority w:val="99"/>
    <w:rsid w:val="002D6928"/>
  </w:style>
  <w:style w:type="character" w:customStyle="1" w:styleId="WW8Num33z8">
    <w:name w:val="WW8Num33z8"/>
    <w:uiPriority w:val="99"/>
    <w:rsid w:val="002D6928"/>
  </w:style>
  <w:style w:type="character" w:customStyle="1" w:styleId="WW8Num35z2">
    <w:name w:val="WW8Num35z2"/>
    <w:uiPriority w:val="99"/>
    <w:rsid w:val="002D6928"/>
  </w:style>
  <w:style w:type="character" w:customStyle="1" w:styleId="WW8Num35z4">
    <w:name w:val="WW8Num35z4"/>
    <w:uiPriority w:val="99"/>
    <w:rsid w:val="002D6928"/>
  </w:style>
  <w:style w:type="character" w:customStyle="1" w:styleId="WW8Num35z5">
    <w:name w:val="WW8Num35z5"/>
    <w:uiPriority w:val="99"/>
    <w:rsid w:val="002D6928"/>
  </w:style>
  <w:style w:type="character" w:customStyle="1" w:styleId="WW8Num35z6">
    <w:name w:val="WW8Num35z6"/>
    <w:uiPriority w:val="99"/>
    <w:rsid w:val="002D6928"/>
  </w:style>
  <w:style w:type="character" w:customStyle="1" w:styleId="WW8Num35z7">
    <w:name w:val="WW8Num35z7"/>
    <w:uiPriority w:val="99"/>
    <w:rsid w:val="002D6928"/>
  </w:style>
  <w:style w:type="character" w:customStyle="1" w:styleId="WW8Num35z8">
    <w:name w:val="WW8Num35z8"/>
    <w:uiPriority w:val="99"/>
    <w:rsid w:val="002D6928"/>
  </w:style>
  <w:style w:type="character" w:customStyle="1" w:styleId="WW8Num37z2">
    <w:name w:val="WW8Num37z2"/>
    <w:uiPriority w:val="99"/>
    <w:rsid w:val="002D6928"/>
  </w:style>
  <w:style w:type="character" w:customStyle="1" w:styleId="WW8Num37z4">
    <w:name w:val="WW8Num37z4"/>
    <w:uiPriority w:val="99"/>
    <w:rsid w:val="002D6928"/>
  </w:style>
  <w:style w:type="character" w:customStyle="1" w:styleId="WW8Num37z5">
    <w:name w:val="WW8Num37z5"/>
    <w:uiPriority w:val="99"/>
    <w:qFormat/>
    <w:rsid w:val="002D6928"/>
  </w:style>
  <w:style w:type="character" w:customStyle="1" w:styleId="WW8Num37z6">
    <w:name w:val="WW8Num37z6"/>
    <w:uiPriority w:val="99"/>
    <w:rsid w:val="002D6928"/>
  </w:style>
  <w:style w:type="character" w:customStyle="1" w:styleId="WW8Num37z7">
    <w:name w:val="WW8Num37z7"/>
    <w:uiPriority w:val="99"/>
    <w:rsid w:val="002D6928"/>
  </w:style>
  <w:style w:type="character" w:customStyle="1" w:styleId="WW8Num37z8">
    <w:name w:val="WW8Num37z8"/>
    <w:uiPriority w:val="99"/>
    <w:rsid w:val="002D6928"/>
  </w:style>
  <w:style w:type="character" w:customStyle="1" w:styleId="WW8Num38z1">
    <w:name w:val="WW8Num38z1"/>
    <w:uiPriority w:val="99"/>
    <w:rsid w:val="002D6928"/>
  </w:style>
  <w:style w:type="character" w:customStyle="1" w:styleId="WW8Num38z2">
    <w:name w:val="WW8Num38z2"/>
    <w:uiPriority w:val="99"/>
    <w:rsid w:val="002D6928"/>
  </w:style>
  <w:style w:type="character" w:customStyle="1" w:styleId="WW8Num38z3">
    <w:name w:val="WW8Num38z3"/>
    <w:uiPriority w:val="99"/>
    <w:rsid w:val="002D6928"/>
  </w:style>
  <w:style w:type="character" w:customStyle="1" w:styleId="WW8Num38z4">
    <w:name w:val="WW8Num38z4"/>
    <w:uiPriority w:val="99"/>
    <w:rsid w:val="002D6928"/>
  </w:style>
  <w:style w:type="character" w:customStyle="1" w:styleId="WW8Num38z5">
    <w:name w:val="WW8Num38z5"/>
    <w:uiPriority w:val="99"/>
    <w:rsid w:val="002D6928"/>
  </w:style>
  <w:style w:type="character" w:customStyle="1" w:styleId="WW8Num38z6">
    <w:name w:val="WW8Num38z6"/>
    <w:uiPriority w:val="99"/>
    <w:rsid w:val="002D6928"/>
  </w:style>
  <w:style w:type="character" w:customStyle="1" w:styleId="WW8Num38z7">
    <w:name w:val="WW8Num38z7"/>
    <w:uiPriority w:val="99"/>
    <w:rsid w:val="002D6928"/>
  </w:style>
  <w:style w:type="character" w:customStyle="1" w:styleId="WW8Num38z8">
    <w:name w:val="WW8Num38z8"/>
    <w:uiPriority w:val="99"/>
    <w:rsid w:val="002D6928"/>
  </w:style>
  <w:style w:type="character" w:customStyle="1" w:styleId="WW8Num40z1">
    <w:name w:val="WW8Num40z1"/>
    <w:uiPriority w:val="99"/>
    <w:rsid w:val="002D6928"/>
    <w:rPr>
      <w:rFonts w:ascii="Courier New" w:hAnsi="Courier New"/>
    </w:rPr>
  </w:style>
  <w:style w:type="character" w:customStyle="1" w:styleId="WW8Num40z2">
    <w:name w:val="WW8Num40z2"/>
    <w:uiPriority w:val="99"/>
    <w:rsid w:val="002D6928"/>
    <w:rPr>
      <w:rFonts w:ascii="Wingdings" w:hAnsi="Wingdings"/>
    </w:rPr>
  </w:style>
  <w:style w:type="character" w:customStyle="1" w:styleId="WW8Num41z1">
    <w:name w:val="WW8Num41z1"/>
    <w:uiPriority w:val="99"/>
    <w:rsid w:val="002D6928"/>
  </w:style>
  <w:style w:type="character" w:customStyle="1" w:styleId="WW8Num41z2">
    <w:name w:val="WW8Num41z2"/>
    <w:uiPriority w:val="99"/>
    <w:rsid w:val="002D6928"/>
  </w:style>
  <w:style w:type="character" w:customStyle="1" w:styleId="WW8Num41z3">
    <w:name w:val="WW8Num41z3"/>
    <w:uiPriority w:val="99"/>
    <w:rsid w:val="002D6928"/>
  </w:style>
  <w:style w:type="character" w:customStyle="1" w:styleId="WW8Num41z4">
    <w:name w:val="WW8Num41z4"/>
    <w:uiPriority w:val="99"/>
    <w:rsid w:val="002D6928"/>
  </w:style>
  <w:style w:type="character" w:customStyle="1" w:styleId="WW8Num41z5">
    <w:name w:val="WW8Num41z5"/>
    <w:uiPriority w:val="99"/>
    <w:rsid w:val="002D6928"/>
  </w:style>
  <w:style w:type="character" w:customStyle="1" w:styleId="WW8Num41z6">
    <w:name w:val="WW8Num41z6"/>
    <w:uiPriority w:val="99"/>
    <w:rsid w:val="002D6928"/>
  </w:style>
  <w:style w:type="character" w:customStyle="1" w:styleId="WW8Num41z7">
    <w:name w:val="WW8Num41z7"/>
    <w:uiPriority w:val="99"/>
    <w:rsid w:val="002D6928"/>
  </w:style>
  <w:style w:type="character" w:customStyle="1" w:styleId="WW8Num41z8">
    <w:name w:val="WW8Num41z8"/>
    <w:uiPriority w:val="99"/>
    <w:rsid w:val="002D6928"/>
  </w:style>
  <w:style w:type="character" w:customStyle="1" w:styleId="WW8Num43z1">
    <w:name w:val="WW8Num43z1"/>
    <w:uiPriority w:val="99"/>
    <w:rsid w:val="002D6928"/>
  </w:style>
  <w:style w:type="character" w:customStyle="1" w:styleId="WW8Num43z2">
    <w:name w:val="WW8Num43z2"/>
    <w:uiPriority w:val="99"/>
    <w:rsid w:val="002D6928"/>
  </w:style>
  <w:style w:type="character" w:customStyle="1" w:styleId="WW8Num43z3">
    <w:name w:val="WW8Num43z3"/>
    <w:uiPriority w:val="99"/>
    <w:rsid w:val="002D6928"/>
  </w:style>
  <w:style w:type="character" w:customStyle="1" w:styleId="WW8Num43z4">
    <w:name w:val="WW8Num43z4"/>
    <w:uiPriority w:val="99"/>
    <w:rsid w:val="002D6928"/>
  </w:style>
  <w:style w:type="character" w:customStyle="1" w:styleId="WW8Num43z5">
    <w:name w:val="WW8Num43z5"/>
    <w:uiPriority w:val="99"/>
    <w:rsid w:val="002D6928"/>
  </w:style>
  <w:style w:type="character" w:customStyle="1" w:styleId="WW8Num43z6">
    <w:name w:val="WW8Num43z6"/>
    <w:uiPriority w:val="99"/>
    <w:rsid w:val="002D6928"/>
  </w:style>
  <w:style w:type="character" w:customStyle="1" w:styleId="WW8Num43z7">
    <w:name w:val="WW8Num43z7"/>
    <w:uiPriority w:val="99"/>
    <w:rsid w:val="002D6928"/>
  </w:style>
  <w:style w:type="character" w:customStyle="1" w:styleId="WW8Num43z8">
    <w:name w:val="WW8Num43z8"/>
    <w:uiPriority w:val="99"/>
    <w:rsid w:val="002D6928"/>
  </w:style>
  <w:style w:type="character" w:customStyle="1" w:styleId="WW8Num44z2">
    <w:name w:val="WW8Num44z2"/>
    <w:uiPriority w:val="99"/>
    <w:rsid w:val="002D6928"/>
    <w:rPr>
      <w:rFonts w:ascii="Wingdings" w:hAnsi="Wingdings"/>
    </w:rPr>
  </w:style>
  <w:style w:type="character" w:customStyle="1" w:styleId="WW8Num46z2">
    <w:name w:val="WW8Num46z2"/>
    <w:uiPriority w:val="99"/>
    <w:rsid w:val="002D6928"/>
    <w:rPr>
      <w:rFonts w:ascii="Wingdings" w:hAnsi="Wingdings"/>
    </w:rPr>
  </w:style>
  <w:style w:type="character" w:customStyle="1" w:styleId="WW8Num47z2">
    <w:name w:val="WW8Num47z2"/>
    <w:uiPriority w:val="99"/>
    <w:rsid w:val="002D6928"/>
    <w:rPr>
      <w:rFonts w:ascii="Wingdings" w:hAnsi="Wingdings"/>
    </w:rPr>
  </w:style>
  <w:style w:type="character" w:customStyle="1" w:styleId="WW8NumSt31z0">
    <w:name w:val="WW8NumSt31z0"/>
    <w:uiPriority w:val="99"/>
    <w:rsid w:val="002D6928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2D6928"/>
    <w:rPr>
      <w:vertAlign w:val="superscript"/>
    </w:rPr>
  </w:style>
  <w:style w:type="character" w:customStyle="1" w:styleId="1fffffe">
    <w:name w:val="Знак примечания1"/>
    <w:uiPriority w:val="99"/>
    <w:rsid w:val="002D6928"/>
    <w:rPr>
      <w:sz w:val="16"/>
    </w:rPr>
  </w:style>
  <w:style w:type="character" w:customStyle="1" w:styleId="EndnoteCharacters">
    <w:name w:val="Endnote Characters"/>
    <w:uiPriority w:val="99"/>
    <w:rsid w:val="002D6928"/>
    <w:rPr>
      <w:vertAlign w:val="superscript"/>
    </w:rPr>
  </w:style>
  <w:style w:type="paragraph" w:customStyle="1" w:styleId="LO-Normal1">
    <w:name w:val="LO-Normal1"/>
    <w:uiPriority w:val="99"/>
    <w:qFormat/>
    <w:rsid w:val="002D6928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2D6928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2D6928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2D6928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2D6928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2D6928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2D6928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2D6928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2D6928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2D6928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2D6928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2D6928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2D6928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2D692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2D6928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2D69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2D6928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2D6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2D6928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2D6928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2D692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2D6928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2D6928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2D692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2D6928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2D6928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2D6928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2D6928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2D6928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2D6928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2D6928"/>
  </w:style>
  <w:style w:type="character" w:customStyle="1" w:styleId="ListLabel8">
    <w:name w:val="ListLabel 8"/>
    <w:uiPriority w:val="99"/>
    <w:qFormat/>
    <w:rsid w:val="002D6928"/>
  </w:style>
  <w:style w:type="character" w:customStyle="1" w:styleId="ListLabel9">
    <w:name w:val="ListLabel 9"/>
    <w:uiPriority w:val="99"/>
    <w:qFormat/>
    <w:rsid w:val="002D6928"/>
  </w:style>
  <w:style w:type="character" w:customStyle="1" w:styleId="ListLabel10">
    <w:name w:val="ListLabel 10"/>
    <w:uiPriority w:val="99"/>
    <w:qFormat/>
    <w:rsid w:val="002D6928"/>
  </w:style>
  <w:style w:type="character" w:customStyle="1" w:styleId="ListLabel11">
    <w:name w:val="ListLabel 11"/>
    <w:uiPriority w:val="99"/>
    <w:qFormat/>
    <w:rsid w:val="002D6928"/>
  </w:style>
  <w:style w:type="character" w:customStyle="1" w:styleId="ListLabel12">
    <w:name w:val="ListLabel 12"/>
    <w:uiPriority w:val="99"/>
    <w:qFormat/>
    <w:rsid w:val="002D6928"/>
  </w:style>
  <w:style w:type="character" w:customStyle="1" w:styleId="ListLabel13">
    <w:name w:val="ListLabel 13"/>
    <w:uiPriority w:val="99"/>
    <w:qFormat/>
    <w:rsid w:val="002D6928"/>
  </w:style>
  <w:style w:type="character" w:customStyle="1" w:styleId="ListLabel14">
    <w:name w:val="ListLabel 14"/>
    <w:uiPriority w:val="99"/>
    <w:qFormat/>
    <w:rsid w:val="002D6928"/>
  </w:style>
  <w:style w:type="character" w:customStyle="1" w:styleId="ListLabel15">
    <w:name w:val="ListLabel 15"/>
    <w:uiPriority w:val="99"/>
    <w:qFormat/>
    <w:rsid w:val="002D6928"/>
  </w:style>
  <w:style w:type="character" w:customStyle="1" w:styleId="ListLabel16">
    <w:name w:val="ListLabel 16"/>
    <w:uiPriority w:val="99"/>
    <w:qFormat/>
    <w:rsid w:val="002D6928"/>
  </w:style>
  <w:style w:type="character" w:customStyle="1" w:styleId="ListLabel17">
    <w:name w:val="ListLabel 17"/>
    <w:uiPriority w:val="99"/>
    <w:qFormat/>
    <w:rsid w:val="002D6928"/>
  </w:style>
  <w:style w:type="character" w:customStyle="1" w:styleId="ListLabel18">
    <w:name w:val="ListLabel 18"/>
    <w:uiPriority w:val="99"/>
    <w:qFormat/>
    <w:rsid w:val="002D6928"/>
  </w:style>
  <w:style w:type="character" w:customStyle="1" w:styleId="ListLabel19">
    <w:name w:val="ListLabel 19"/>
    <w:uiPriority w:val="99"/>
    <w:qFormat/>
    <w:rsid w:val="002D6928"/>
  </w:style>
  <w:style w:type="character" w:customStyle="1" w:styleId="ListLabel20">
    <w:name w:val="ListLabel 20"/>
    <w:uiPriority w:val="99"/>
    <w:qFormat/>
    <w:rsid w:val="002D6928"/>
  </w:style>
  <w:style w:type="character" w:customStyle="1" w:styleId="ListLabel21">
    <w:name w:val="ListLabel 21"/>
    <w:uiPriority w:val="99"/>
    <w:qFormat/>
    <w:rsid w:val="002D6928"/>
  </w:style>
  <w:style w:type="character" w:customStyle="1" w:styleId="ListLabel22">
    <w:name w:val="ListLabel 22"/>
    <w:uiPriority w:val="99"/>
    <w:qFormat/>
    <w:rsid w:val="002D6928"/>
  </w:style>
  <w:style w:type="character" w:customStyle="1" w:styleId="ListLabel23">
    <w:name w:val="ListLabel 23"/>
    <w:uiPriority w:val="99"/>
    <w:qFormat/>
    <w:rsid w:val="002D6928"/>
  </w:style>
  <w:style w:type="character" w:customStyle="1" w:styleId="ListLabel24">
    <w:name w:val="ListLabel 24"/>
    <w:uiPriority w:val="99"/>
    <w:qFormat/>
    <w:rsid w:val="002D6928"/>
  </w:style>
  <w:style w:type="character" w:customStyle="1" w:styleId="ListLabel25">
    <w:name w:val="ListLabel 25"/>
    <w:uiPriority w:val="99"/>
    <w:qFormat/>
    <w:rsid w:val="002D6928"/>
  </w:style>
  <w:style w:type="character" w:customStyle="1" w:styleId="ListLabel26">
    <w:name w:val="ListLabel 26"/>
    <w:uiPriority w:val="99"/>
    <w:qFormat/>
    <w:rsid w:val="002D6928"/>
  </w:style>
  <w:style w:type="character" w:customStyle="1" w:styleId="ListLabel27">
    <w:name w:val="ListLabel 27"/>
    <w:uiPriority w:val="99"/>
    <w:qFormat/>
    <w:rsid w:val="002D6928"/>
  </w:style>
  <w:style w:type="character" w:customStyle="1" w:styleId="ListLabel28">
    <w:name w:val="ListLabel 28"/>
    <w:uiPriority w:val="99"/>
    <w:qFormat/>
    <w:rsid w:val="002D6928"/>
  </w:style>
  <w:style w:type="character" w:customStyle="1" w:styleId="ListLabel29">
    <w:name w:val="ListLabel 29"/>
    <w:uiPriority w:val="99"/>
    <w:qFormat/>
    <w:rsid w:val="002D6928"/>
  </w:style>
  <w:style w:type="character" w:customStyle="1" w:styleId="ListLabel30">
    <w:name w:val="ListLabel 30"/>
    <w:uiPriority w:val="99"/>
    <w:qFormat/>
    <w:rsid w:val="002D6928"/>
  </w:style>
  <w:style w:type="character" w:customStyle="1" w:styleId="ListLabel31">
    <w:name w:val="ListLabel 31"/>
    <w:uiPriority w:val="99"/>
    <w:qFormat/>
    <w:rsid w:val="002D6928"/>
  </w:style>
  <w:style w:type="character" w:customStyle="1" w:styleId="ListLabel32">
    <w:name w:val="ListLabel 32"/>
    <w:uiPriority w:val="99"/>
    <w:qFormat/>
    <w:rsid w:val="002D6928"/>
  </w:style>
  <w:style w:type="character" w:customStyle="1" w:styleId="ListLabel33">
    <w:name w:val="ListLabel 33"/>
    <w:uiPriority w:val="99"/>
    <w:qFormat/>
    <w:rsid w:val="002D6928"/>
  </w:style>
  <w:style w:type="character" w:customStyle="1" w:styleId="ListLabel34">
    <w:name w:val="ListLabel 34"/>
    <w:uiPriority w:val="99"/>
    <w:qFormat/>
    <w:rsid w:val="002D6928"/>
    <w:rPr>
      <w:color w:val="00000A"/>
    </w:rPr>
  </w:style>
  <w:style w:type="character" w:customStyle="1" w:styleId="ListLabel35">
    <w:name w:val="ListLabel 35"/>
    <w:uiPriority w:val="99"/>
    <w:qFormat/>
    <w:rsid w:val="002D6928"/>
  </w:style>
  <w:style w:type="character" w:customStyle="1" w:styleId="ListLabel36">
    <w:name w:val="ListLabel 36"/>
    <w:uiPriority w:val="99"/>
    <w:qFormat/>
    <w:rsid w:val="002D6928"/>
  </w:style>
  <w:style w:type="character" w:customStyle="1" w:styleId="ListLabel37">
    <w:name w:val="ListLabel 37"/>
    <w:uiPriority w:val="99"/>
    <w:qFormat/>
    <w:rsid w:val="002D6928"/>
  </w:style>
  <w:style w:type="character" w:customStyle="1" w:styleId="ListLabel38">
    <w:name w:val="ListLabel 38"/>
    <w:uiPriority w:val="99"/>
    <w:qFormat/>
    <w:rsid w:val="002D6928"/>
  </w:style>
  <w:style w:type="character" w:customStyle="1" w:styleId="ListLabel39">
    <w:name w:val="ListLabel 39"/>
    <w:uiPriority w:val="99"/>
    <w:qFormat/>
    <w:rsid w:val="002D6928"/>
  </w:style>
  <w:style w:type="character" w:customStyle="1" w:styleId="ListLabel40">
    <w:name w:val="ListLabel 40"/>
    <w:uiPriority w:val="99"/>
    <w:qFormat/>
    <w:rsid w:val="002D6928"/>
  </w:style>
  <w:style w:type="character" w:customStyle="1" w:styleId="ListLabel41">
    <w:name w:val="ListLabel 41"/>
    <w:uiPriority w:val="99"/>
    <w:qFormat/>
    <w:rsid w:val="002D6928"/>
  </w:style>
  <w:style w:type="character" w:customStyle="1" w:styleId="ListLabel42">
    <w:name w:val="ListLabel 42"/>
    <w:uiPriority w:val="99"/>
    <w:qFormat/>
    <w:rsid w:val="002D6928"/>
  </w:style>
  <w:style w:type="character" w:customStyle="1" w:styleId="ListLabel43">
    <w:name w:val="ListLabel 43"/>
    <w:uiPriority w:val="99"/>
    <w:qFormat/>
    <w:rsid w:val="002D6928"/>
  </w:style>
  <w:style w:type="character" w:customStyle="1" w:styleId="ListLabel44">
    <w:name w:val="ListLabel 44"/>
    <w:uiPriority w:val="99"/>
    <w:qFormat/>
    <w:rsid w:val="002D6928"/>
  </w:style>
  <w:style w:type="character" w:customStyle="1" w:styleId="ListLabel45">
    <w:name w:val="ListLabel 45"/>
    <w:uiPriority w:val="99"/>
    <w:qFormat/>
    <w:rsid w:val="002D6928"/>
  </w:style>
  <w:style w:type="character" w:customStyle="1" w:styleId="ListLabel46">
    <w:name w:val="ListLabel 46"/>
    <w:uiPriority w:val="99"/>
    <w:qFormat/>
    <w:rsid w:val="002D6928"/>
  </w:style>
  <w:style w:type="character" w:customStyle="1" w:styleId="ListLabel47">
    <w:name w:val="ListLabel 47"/>
    <w:uiPriority w:val="99"/>
    <w:qFormat/>
    <w:rsid w:val="002D6928"/>
  </w:style>
  <w:style w:type="character" w:customStyle="1" w:styleId="ListLabel48">
    <w:name w:val="ListLabel 48"/>
    <w:uiPriority w:val="99"/>
    <w:qFormat/>
    <w:rsid w:val="002D6928"/>
  </w:style>
  <w:style w:type="character" w:customStyle="1" w:styleId="ListLabel49">
    <w:name w:val="ListLabel 49"/>
    <w:uiPriority w:val="99"/>
    <w:qFormat/>
    <w:rsid w:val="002D6928"/>
  </w:style>
  <w:style w:type="character" w:customStyle="1" w:styleId="ListLabel50">
    <w:name w:val="ListLabel 50"/>
    <w:uiPriority w:val="99"/>
    <w:qFormat/>
    <w:rsid w:val="002D6928"/>
  </w:style>
  <w:style w:type="character" w:customStyle="1" w:styleId="ListLabel51">
    <w:name w:val="ListLabel 51"/>
    <w:uiPriority w:val="99"/>
    <w:qFormat/>
    <w:rsid w:val="002D6928"/>
  </w:style>
  <w:style w:type="character" w:customStyle="1" w:styleId="ListLabel52">
    <w:name w:val="ListLabel 52"/>
    <w:uiPriority w:val="99"/>
    <w:qFormat/>
    <w:rsid w:val="002D6928"/>
  </w:style>
  <w:style w:type="character" w:customStyle="1" w:styleId="ListLabel53">
    <w:name w:val="ListLabel 53"/>
    <w:uiPriority w:val="99"/>
    <w:qFormat/>
    <w:rsid w:val="002D6928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2D6928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2D6928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2D6928"/>
  </w:style>
  <w:style w:type="character" w:customStyle="1" w:styleId="ListLabel57">
    <w:name w:val="ListLabel 57"/>
    <w:uiPriority w:val="99"/>
    <w:qFormat/>
    <w:rsid w:val="002D6928"/>
  </w:style>
  <w:style w:type="character" w:customStyle="1" w:styleId="ListLabel58">
    <w:name w:val="ListLabel 58"/>
    <w:uiPriority w:val="99"/>
    <w:qFormat/>
    <w:rsid w:val="002D6928"/>
  </w:style>
  <w:style w:type="character" w:customStyle="1" w:styleId="ListLabel59">
    <w:name w:val="ListLabel 59"/>
    <w:uiPriority w:val="99"/>
    <w:qFormat/>
    <w:rsid w:val="002D6928"/>
  </w:style>
  <w:style w:type="character" w:customStyle="1" w:styleId="ListLabel60">
    <w:name w:val="ListLabel 60"/>
    <w:uiPriority w:val="99"/>
    <w:qFormat/>
    <w:rsid w:val="002D6928"/>
  </w:style>
  <w:style w:type="character" w:customStyle="1" w:styleId="ListLabel61">
    <w:name w:val="ListLabel 61"/>
    <w:uiPriority w:val="99"/>
    <w:qFormat/>
    <w:rsid w:val="002D6928"/>
  </w:style>
  <w:style w:type="character" w:customStyle="1" w:styleId="ListLabel62">
    <w:name w:val="ListLabel 62"/>
    <w:uiPriority w:val="99"/>
    <w:qFormat/>
    <w:rsid w:val="002D6928"/>
  </w:style>
  <w:style w:type="character" w:customStyle="1" w:styleId="ListLabel63">
    <w:name w:val="ListLabel 63"/>
    <w:uiPriority w:val="99"/>
    <w:qFormat/>
    <w:rsid w:val="002D6928"/>
    <w:rPr>
      <w:sz w:val="24"/>
    </w:rPr>
  </w:style>
  <w:style w:type="character" w:customStyle="1" w:styleId="ListLabel64">
    <w:name w:val="ListLabel 64"/>
    <w:uiPriority w:val="99"/>
    <w:qFormat/>
    <w:rsid w:val="002D6928"/>
  </w:style>
  <w:style w:type="character" w:customStyle="1" w:styleId="ListLabel65">
    <w:name w:val="ListLabel 65"/>
    <w:uiPriority w:val="99"/>
    <w:qFormat/>
    <w:rsid w:val="002D6928"/>
  </w:style>
  <w:style w:type="character" w:customStyle="1" w:styleId="ListLabel66">
    <w:name w:val="ListLabel 66"/>
    <w:uiPriority w:val="99"/>
    <w:qFormat/>
    <w:rsid w:val="002D6928"/>
  </w:style>
  <w:style w:type="character" w:customStyle="1" w:styleId="ListLabel67">
    <w:name w:val="ListLabel 67"/>
    <w:uiPriority w:val="99"/>
    <w:qFormat/>
    <w:rsid w:val="002D6928"/>
  </w:style>
  <w:style w:type="character" w:customStyle="1" w:styleId="ListLabel68">
    <w:name w:val="ListLabel 68"/>
    <w:uiPriority w:val="99"/>
    <w:qFormat/>
    <w:rsid w:val="002D6928"/>
  </w:style>
  <w:style w:type="character" w:customStyle="1" w:styleId="ListLabel69">
    <w:name w:val="ListLabel 69"/>
    <w:uiPriority w:val="99"/>
    <w:qFormat/>
    <w:rsid w:val="002D6928"/>
  </w:style>
  <w:style w:type="character" w:customStyle="1" w:styleId="ListLabel70">
    <w:name w:val="ListLabel 70"/>
    <w:uiPriority w:val="99"/>
    <w:qFormat/>
    <w:rsid w:val="002D6928"/>
  </w:style>
  <w:style w:type="character" w:customStyle="1" w:styleId="ListLabel71">
    <w:name w:val="ListLabel 71"/>
    <w:uiPriority w:val="99"/>
    <w:qFormat/>
    <w:rsid w:val="002D6928"/>
  </w:style>
  <w:style w:type="character" w:customStyle="1" w:styleId="ListLabel72">
    <w:name w:val="ListLabel 72"/>
    <w:uiPriority w:val="99"/>
    <w:qFormat/>
    <w:rsid w:val="002D6928"/>
  </w:style>
  <w:style w:type="character" w:customStyle="1" w:styleId="ListLabel73">
    <w:name w:val="ListLabel 73"/>
    <w:uiPriority w:val="99"/>
    <w:qFormat/>
    <w:rsid w:val="002D6928"/>
  </w:style>
  <w:style w:type="character" w:customStyle="1" w:styleId="ListLabel74">
    <w:name w:val="ListLabel 74"/>
    <w:uiPriority w:val="99"/>
    <w:qFormat/>
    <w:rsid w:val="002D6928"/>
  </w:style>
  <w:style w:type="character" w:customStyle="1" w:styleId="ListLabel75">
    <w:name w:val="ListLabel 75"/>
    <w:uiPriority w:val="99"/>
    <w:qFormat/>
    <w:rsid w:val="002D6928"/>
  </w:style>
  <w:style w:type="character" w:customStyle="1" w:styleId="ListLabel76">
    <w:name w:val="ListLabel 76"/>
    <w:uiPriority w:val="99"/>
    <w:qFormat/>
    <w:rsid w:val="002D6928"/>
  </w:style>
  <w:style w:type="character" w:customStyle="1" w:styleId="ListLabel77">
    <w:name w:val="ListLabel 77"/>
    <w:uiPriority w:val="99"/>
    <w:qFormat/>
    <w:rsid w:val="002D6928"/>
  </w:style>
  <w:style w:type="character" w:customStyle="1" w:styleId="ListLabel78">
    <w:name w:val="ListLabel 78"/>
    <w:uiPriority w:val="99"/>
    <w:qFormat/>
    <w:rsid w:val="002D6928"/>
    <w:rPr>
      <w:sz w:val="24"/>
    </w:rPr>
  </w:style>
  <w:style w:type="character" w:customStyle="1" w:styleId="ListLabel79">
    <w:name w:val="ListLabel 79"/>
    <w:uiPriority w:val="99"/>
    <w:qFormat/>
    <w:rsid w:val="002D6928"/>
  </w:style>
  <w:style w:type="character" w:customStyle="1" w:styleId="ListLabel80">
    <w:name w:val="ListLabel 80"/>
    <w:uiPriority w:val="99"/>
    <w:qFormat/>
    <w:rsid w:val="002D6928"/>
  </w:style>
  <w:style w:type="character" w:customStyle="1" w:styleId="ListLabel81">
    <w:name w:val="ListLabel 81"/>
    <w:uiPriority w:val="99"/>
    <w:qFormat/>
    <w:rsid w:val="002D6928"/>
  </w:style>
  <w:style w:type="character" w:customStyle="1" w:styleId="ListLabel82">
    <w:name w:val="ListLabel 82"/>
    <w:uiPriority w:val="99"/>
    <w:qFormat/>
    <w:rsid w:val="002D6928"/>
  </w:style>
  <w:style w:type="character" w:customStyle="1" w:styleId="ListLabel83">
    <w:name w:val="ListLabel 83"/>
    <w:uiPriority w:val="99"/>
    <w:qFormat/>
    <w:rsid w:val="002D6928"/>
  </w:style>
  <w:style w:type="character" w:customStyle="1" w:styleId="ListLabel84">
    <w:name w:val="ListLabel 84"/>
    <w:uiPriority w:val="99"/>
    <w:qFormat/>
    <w:rsid w:val="002D6928"/>
  </w:style>
  <w:style w:type="character" w:customStyle="1" w:styleId="ListLabel85">
    <w:name w:val="ListLabel 85"/>
    <w:uiPriority w:val="99"/>
    <w:qFormat/>
    <w:rsid w:val="002D6928"/>
  </w:style>
  <w:style w:type="character" w:customStyle="1" w:styleId="ListLabel86">
    <w:name w:val="ListLabel 86"/>
    <w:uiPriority w:val="99"/>
    <w:qFormat/>
    <w:rsid w:val="002D6928"/>
  </w:style>
  <w:style w:type="character" w:customStyle="1" w:styleId="ListLabel87">
    <w:name w:val="ListLabel 87"/>
    <w:uiPriority w:val="99"/>
    <w:qFormat/>
    <w:rsid w:val="002D6928"/>
  </w:style>
  <w:style w:type="character" w:customStyle="1" w:styleId="ListLabel88">
    <w:name w:val="ListLabel 88"/>
    <w:uiPriority w:val="99"/>
    <w:qFormat/>
    <w:rsid w:val="002D6928"/>
  </w:style>
  <w:style w:type="character" w:customStyle="1" w:styleId="ListLabel89">
    <w:name w:val="ListLabel 89"/>
    <w:uiPriority w:val="99"/>
    <w:qFormat/>
    <w:rsid w:val="002D6928"/>
  </w:style>
  <w:style w:type="character" w:customStyle="1" w:styleId="ListLabel90">
    <w:name w:val="ListLabel 90"/>
    <w:uiPriority w:val="99"/>
    <w:qFormat/>
    <w:rsid w:val="002D6928"/>
  </w:style>
  <w:style w:type="character" w:customStyle="1" w:styleId="ListLabel91">
    <w:name w:val="ListLabel 91"/>
    <w:uiPriority w:val="99"/>
    <w:qFormat/>
    <w:rsid w:val="002D6928"/>
  </w:style>
  <w:style w:type="character" w:customStyle="1" w:styleId="ListLabel92">
    <w:name w:val="ListLabel 92"/>
    <w:uiPriority w:val="99"/>
    <w:qFormat/>
    <w:rsid w:val="002D6928"/>
  </w:style>
  <w:style w:type="character" w:customStyle="1" w:styleId="ListLabel93">
    <w:name w:val="ListLabel 93"/>
    <w:uiPriority w:val="99"/>
    <w:qFormat/>
    <w:rsid w:val="002D6928"/>
  </w:style>
  <w:style w:type="character" w:customStyle="1" w:styleId="ListLabel94">
    <w:name w:val="ListLabel 94"/>
    <w:uiPriority w:val="99"/>
    <w:qFormat/>
    <w:rsid w:val="002D6928"/>
  </w:style>
  <w:style w:type="character" w:customStyle="1" w:styleId="ListLabel95">
    <w:name w:val="ListLabel 95"/>
    <w:uiPriority w:val="99"/>
    <w:qFormat/>
    <w:rsid w:val="002D6928"/>
  </w:style>
  <w:style w:type="character" w:customStyle="1" w:styleId="ListLabel96">
    <w:name w:val="ListLabel 96"/>
    <w:uiPriority w:val="99"/>
    <w:qFormat/>
    <w:rsid w:val="002D6928"/>
    <w:rPr>
      <w:sz w:val="24"/>
    </w:rPr>
  </w:style>
  <w:style w:type="character" w:customStyle="1" w:styleId="ListLabel97">
    <w:name w:val="ListLabel 97"/>
    <w:uiPriority w:val="99"/>
    <w:qFormat/>
    <w:rsid w:val="002D6928"/>
  </w:style>
  <w:style w:type="character" w:customStyle="1" w:styleId="ListLabel98">
    <w:name w:val="ListLabel 98"/>
    <w:uiPriority w:val="99"/>
    <w:qFormat/>
    <w:rsid w:val="002D6928"/>
  </w:style>
  <w:style w:type="character" w:customStyle="1" w:styleId="ListLabel99">
    <w:name w:val="ListLabel 99"/>
    <w:uiPriority w:val="99"/>
    <w:qFormat/>
    <w:rsid w:val="002D6928"/>
  </w:style>
  <w:style w:type="character" w:customStyle="1" w:styleId="ListLabel100">
    <w:name w:val="ListLabel 100"/>
    <w:uiPriority w:val="99"/>
    <w:qFormat/>
    <w:rsid w:val="002D6928"/>
  </w:style>
  <w:style w:type="character" w:customStyle="1" w:styleId="ListLabel101">
    <w:name w:val="ListLabel 101"/>
    <w:uiPriority w:val="99"/>
    <w:qFormat/>
    <w:rsid w:val="002D6928"/>
  </w:style>
  <w:style w:type="character" w:customStyle="1" w:styleId="ListLabel102">
    <w:name w:val="ListLabel 102"/>
    <w:uiPriority w:val="99"/>
    <w:qFormat/>
    <w:rsid w:val="002D6928"/>
  </w:style>
  <w:style w:type="character" w:customStyle="1" w:styleId="ListLabel103">
    <w:name w:val="ListLabel 103"/>
    <w:uiPriority w:val="99"/>
    <w:qFormat/>
    <w:rsid w:val="002D6928"/>
  </w:style>
  <w:style w:type="character" w:customStyle="1" w:styleId="ListLabel104">
    <w:name w:val="ListLabel 104"/>
    <w:uiPriority w:val="99"/>
    <w:qFormat/>
    <w:rsid w:val="002D6928"/>
  </w:style>
  <w:style w:type="character" w:customStyle="1" w:styleId="ListLabel105">
    <w:name w:val="ListLabel 105"/>
    <w:uiPriority w:val="99"/>
    <w:qFormat/>
    <w:rsid w:val="002D6928"/>
  </w:style>
  <w:style w:type="character" w:customStyle="1" w:styleId="ListLabel106">
    <w:name w:val="ListLabel 106"/>
    <w:uiPriority w:val="99"/>
    <w:qFormat/>
    <w:rsid w:val="002D6928"/>
  </w:style>
  <w:style w:type="character" w:customStyle="1" w:styleId="ListLabel107">
    <w:name w:val="ListLabel 107"/>
    <w:uiPriority w:val="99"/>
    <w:qFormat/>
    <w:rsid w:val="002D6928"/>
  </w:style>
  <w:style w:type="character" w:customStyle="1" w:styleId="ListLabel108">
    <w:name w:val="ListLabel 108"/>
    <w:uiPriority w:val="99"/>
    <w:qFormat/>
    <w:rsid w:val="002D6928"/>
  </w:style>
  <w:style w:type="character" w:customStyle="1" w:styleId="ListLabel109">
    <w:name w:val="ListLabel 109"/>
    <w:uiPriority w:val="99"/>
    <w:qFormat/>
    <w:rsid w:val="002D6928"/>
  </w:style>
  <w:style w:type="character" w:customStyle="1" w:styleId="ListLabel110">
    <w:name w:val="ListLabel 110"/>
    <w:uiPriority w:val="99"/>
    <w:qFormat/>
    <w:rsid w:val="002D6928"/>
  </w:style>
  <w:style w:type="character" w:customStyle="1" w:styleId="ListLabel111">
    <w:name w:val="ListLabel 111"/>
    <w:uiPriority w:val="99"/>
    <w:qFormat/>
    <w:rsid w:val="002D6928"/>
  </w:style>
  <w:style w:type="character" w:customStyle="1" w:styleId="ListLabel112">
    <w:name w:val="ListLabel 112"/>
    <w:uiPriority w:val="99"/>
    <w:qFormat/>
    <w:rsid w:val="002D6928"/>
  </w:style>
  <w:style w:type="character" w:customStyle="1" w:styleId="ListLabel113">
    <w:name w:val="ListLabel 113"/>
    <w:uiPriority w:val="99"/>
    <w:qFormat/>
    <w:rsid w:val="002D6928"/>
  </w:style>
  <w:style w:type="character" w:customStyle="1" w:styleId="ListLabel114">
    <w:name w:val="ListLabel 114"/>
    <w:uiPriority w:val="99"/>
    <w:qFormat/>
    <w:rsid w:val="002D6928"/>
    <w:rPr>
      <w:sz w:val="24"/>
    </w:rPr>
  </w:style>
  <w:style w:type="character" w:customStyle="1" w:styleId="ListLabel115">
    <w:name w:val="ListLabel 115"/>
    <w:uiPriority w:val="99"/>
    <w:qFormat/>
    <w:rsid w:val="002D6928"/>
  </w:style>
  <w:style w:type="character" w:customStyle="1" w:styleId="ListLabel116">
    <w:name w:val="ListLabel 116"/>
    <w:uiPriority w:val="99"/>
    <w:qFormat/>
    <w:rsid w:val="002D6928"/>
  </w:style>
  <w:style w:type="character" w:customStyle="1" w:styleId="ListLabel117">
    <w:name w:val="ListLabel 117"/>
    <w:uiPriority w:val="99"/>
    <w:qFormat/>
    <w:rsid w:val="002D6928"/>
  </w:style>
  <w:style w:type="character" w:customStyle="1" w:styleId="ListLabel118">
    <w:name w:val="ListLabel 118"/>
    <w:uiPriority w:val="99"/>
    <w:qFormat/>
    <w:rsid w:val="002D6928"/>
  </w:style>
  <w:style w:type="character" w:customStyle="1" w:styleId="ListLabel119">
    <w:name w:val="ListLabel 119"/>
    <w:uiPriority w:val="99"/>
    <w:qFormat/>
    <w:rsid w:val="002D6928"/>
  </w:style>
  <w:style w:type="character" w:customStyle="1" w:styleId="ListLabel120">
    <w:name w:val="ListLabel 120"/>
    <w:uiPriority w:val="99"/>
    <w:qFormat/>
    <w:rsid w:val="002D6928"/>
  </w:style>
  <w:style w:type="character" w:customStyle="1" w:styleId="ListLabel121">
    <w:name w:val="ListLabel 121"/>
    <w:uiPriority w:val="99"/>
    <w:qFormat/>
    <w:rsid w:val="002D6928"/>
  </w:style>
  <w:style w:type="character" w:customStyle="1" w:styleId="ListLabel122">
    <w:name w:val="ListLabel 122"/>
    <w:uiPriority w:val="99"/>
    <w:qFormat/>
    <w:rsid w:val="002D6928"/>
  </w:style>
  <w:style w:type="character" w:customStyle="1" w:styleId="ListLabel123">
    <w:name w:val="ListLabel 123"/>
    <w:uiPriority w:val="99"/>
    <w:qFormat/>
    <w:rsid w:val="002D6928"/>
  </w:style>
  <w:style w:type="character" w:customStyle="1" w:styleId="ListLabel124">
    <w:name w:val="ListLabel 124"/>
    <w:uiPriority w:val="99"/>
    <w:qFormat/>
    <w:rsid w:val="002D6928"/>
  </w:style>
  <w:style w:type="character" w:customStyle="1" w:styleId="ListLabel125">
    <w:name w:val="ListLabel 125"/>
    <w:uiPriority w:val="99"/>
    <w:qFormat/>
    <w:rsid w:val="002D6928"/>
  </w:style>
  <w:style w:type="character" w:customStyle="1" w:styleId="ListLabel126">
    <w:name w:val="ListLabel 126"/>
    <w:uiPriority w:val="99"/>
    <w:qFormat/>
    <w:rsid w:val="002D6928"/>
  </w:style>
  <w:style w:type="character" w:customStyle="1" w:styleId="ListLabel127">
    <w:name w:val="ListLabel 127"/>
    <w:uiPriority w:val="99"/>
    <w:qFormat/>
    <w:rsid w:val="002D6928"/>
  </w:style>
  <w:style w:type="character" w:customStyle="1" w:styleId="ListLabel128">
    <w:name w:val="ListLabel 128"/>
    <w:uiPriority w:val="99"/>
    <w:qFormat/>
    <w:rsid w:val="002D6928"/>
  </w:style>
  <w:style w:type="character" w:customStyle="1" w:styleId="ListLabel129">
    <w:name w:val="ListLabel 129"/>
    <w:uiPriority w:val="99"/>
    <w:qFormat/>
    <w:rsid w:val="002D6928"/>
  </w:style>
  <w:style w:type="character" w:customStyle="1" w:styleId="ListLabel130">
    <w:name w:val="ListLabel 130"/>
    <w:uiPriority w:val="99"/>
    <w:qFormat/>
    <w:rsid w:val="002D6928"/>
  </w:style>
  <w:style w:type="character" w:customStyle="1" w:styleId="ListLabel131">
    <w:name w:val="ListLabel 131"/>
    <w:uiPriority w:val="99"/>
    <w:qFormat/>
    <w:rsid w:val="002D6928"/>
  </w:style>
  <w:style w:type="character" w:customStyle="1" w:styleId="ListLabel132">
    <w:name w:val="ListLabel 132"/>
    <w:uiPriority w:val="99"/>
    <w:qFormat/>
    <w:rsid w:val="002D6928"/>
  </w:style>
  <w:style w:type="character" w:customStyle="1" w:styleId="ListLabel133">
    <w:name w:val="ListLabel 133"/>
    <w:uiPriority w:val="99"/>
    <w:qFormat/>
    <w:rsid w:val="002D6928"/>
  </w:style>
  <w:style w:type="character" w:customStyle="1" w:styleId="ListLabel134">
    <w:name w:val="ListLabel 134"/>
    <w:uiPriority w:val="99"/>
    <w:qFormat/>
    <w:rsid w:val="002D6928"/>
  </w:style>
  <w:style w:type="character" w:customStyle="1" w:styleId="ListLabel135">
    <w:name w:val="ListLabel 135"/>
    <w:uiPriority w:val="99"/>
    <w:qFormat/>
    <w:rsid w:val="002D6928"/>
  </w:style>
  <w:style w:type="character" w:customStyle="1" w:styleId="ListLabel136">
    <w:name w:val="ListLabel 136"/>
    <w:uiPriority w:val="99"/>
    <w:qFormat/>
    <w:rsid w:val="002D6928"/>
  </w:style>
  <w:style w:type="character" w:customStyle="1" w:styleId="ListLabel137">
    <w:name w:val="ListLabel 137"/>
    <w:uiPriority w:val="99"/>
    <w:qFormat/>
    <w:rsid w:val="002D6928"/>
  </w:style>
  <w:style w:type="character" w:customStyle="1" w:styleId="ListLabel138">
    <w:name w:val="ListLabel 138"/>
    <w:uiPriority w:val="99"/>
    <w:qFormat/>
    <w:rsid w:val="002D6928"/>
  </w:style>
  <w:style w:type="character" w:customStyle="1" w:styleId="ListLabel139">
    <w:name w:val="ListLabel 139"/>
    <w:uiPriority w:val="99"/>
    <w:qFormat/>
    <w:rsid w:val="002D6928"/>
  </w:style>
  <w:style w:type="character" w:customStyle="1" w:styleId="ListLabel140">
    <w:name w:val="ListLabel 140"/>
    <w:uiPriority w:val="99"/>
    <w:qFormat/>
    <w:rsid w:val="002D6928"/>
  </w:style>
  <w:style w:type="character" w:customStyle="1" w:styleId="ListLabel141">
    <w:name w:val="ListLabel 141"/>
    <w:uiPriority w:val="99"/>
    <w:qFormat/>
    <w:rsid w:val="002D6928"/>
  </w:style>
  <w:style w:type="character" w:customStyle="1" w:styleId="ListLabel142">
    <w:name w:val="ListLabel 142"/>
    <w:uiPriority w:val="99"/>
    <w:qFormat/>
    <w:rsid w:val="002D6928"/>
  </w:style>
  <w:style w:type="character" w:customStyle="1" w:styleId="ListLabel143">
    <w:name w:val="ListLabel 143"/>
    <w:uiPriority w:val="99"/>
    <w:qFormat/>
    <w:rsid w:val="002D6928"/>
  </w:style>
  <w:style w:type="character" w:customStyle="1" w:styleId="ListLabel144">
    <w:name w:val="ListLabel 144"/>
    <w:uiPriority w:val="99"/>
    <w:qFormat/>
    <w:rsid w:val="002D6928"/>
  </w:style>
  <w:style w:type="character" w:customStyle="1" w:styleId="ListLabel145">
    <w:name w:val="ListLabel 145"/>
    <w:uiPriority w:val="99"/>
    <w:qFormat/>
    <w:rsid w:val="002D6928"/>
  </w:style>
  <w:style w:type="character" w:customStyle="1" w:styleId="ListLabel146">
    <w:name w:val="ListLabel 146"/>
    <w:uiPriority w:val="99"/>
    <w:qFormat/>
    <w:rsid w:val="002D6928"/>
  </w:style>
  <w:style w:type="character" w:customStyle="1" w:styleId="ListLabel147">
    <w:name w:val="ListLabel 147"/>
    <w:uiPriority w:val="99"/>
    <w:qFormat/>
    <w:rsid w:val="002D6928"/>
  </w:style>
  <w:style w:type="character" w:customStyle="1" w:styleId="ListLabel148">
    <w:name w:val="ListLabel 148"/>
    <w:uiPriority w:val="99"/>
    <w:qFormat/>
    <w:rsid w:val="002D6928"/>
  </w:style>
  <w:style w:type="character" w:customStyle="1" w:styleId="ListLabel149">
    <w:name w:val="ListLabel 149"/>
    <w:uiPriority w:val="99"/>
    <w:qFormat/>
    <w:rsid w:val="002D6928"/>
  </w:style>
  <w:style w:type="character" w:customStyle="1" w:styleId="ListLabel150">
    <w:name w:val="ListLabel 150"/>
    <w:uiPriority w:val="99"/>
    <w:qFormat/>
    <w:rsid w:val="002D6928"/>
    <w:rPr>
      <w:sz w:val="24"/>
    </w:rPr>
  </w:style>
  <w:style w:type="character" w:customStyle="1" w:styleId="ListLabel151">
    <w:name w:val="ListLabel 151"/>
    <w:uiPriority w:val="99"/>
    <w:qFormat/>
    <w:rsid w:val="002D6928"/>
  </w:style>
  <w:style w:type="character" w:customStyle="1" w:styleId="ListLabel152">
    <w:name w:val="ListLabel 152"/>
    <w:uiPriority w:val="99"/>
    <w:qFormat/>
    <w:rsid w:val="002D6928"/>
  </w:style>
  <w:style w:type="character" w:customStyle="1" w:styleId="ListLabel153">
    <w:name w:val="ListLabel 153"/>
    <w:uiPriority w:val="99"/>
    <w:qFormat/>
    <w:rsid w:val="002D6928"/>
  </w:style>
  <w:style w:type="character" w:customStyle="1" w:styleId="ListLabel154">
    <w:name w:val="ListLabel 154"/>
    <w:uiPriority w:val="99"/>
    <w:qFormat/>
    <w:rsid w:val="002D6928"/>
  </w:style>
  <w:style w:type="character" w:customStyle="1" w:styleId="ListLabel155">
    <w:name w:val="ListLabel 155"/>
    <w:uiPriority w:val="99"/>
    <w:qFormat/>
    <w:rsid w:val="002D6928"/>
  </w:style>
  <w:style w:type="character" w:customStyle="1" w:styleId="ListLabel156">
    <w:name w:val="ListLabel 156"/>
    <w:uiPriority w:val="99"/>
    <w:qFormat/>
    <w:rsid w:val="002D6928"/>
  </w:style>
  <w:style w:type="character" w:customStyle="1" w:styleId="ListLabel157">
    <w:name w:val="ListLabel 157"/>
    <w:uiPriority w:val="99"/>
    <w:qFormat/>
    <w:rsid w:val="002D6928"/>
  </w:style>
  <w:style w:type="character" w:customStyle="1" w:styleId="ListLabel158">
    <w:name w:val="ListLabel 158"/>
    <w:uiPriority w:val="99"/>
    <w:qFormat/>
    <w:rsid w:val="002D6928"/>
  </w:style>
  <w:style w:type="character" w:customStyle="1" w:styleId="ListLabel159">
    <w:name w:val="ListLabel 159"/>
    <w:uiPriority w:val="99"/>
    <w:qFormat/>
    <w:rsid w:val="002D6928"/>
    <w:rPr>
      <w:sz w:val="24"/>
    </w:rPr>
  </w:style>
  <w:style w:type="character" w:customStyle="1" w:styleId="ListLabel160">
    <w:name w:val="ListLabel 160"/>
    <w:uiPriority w:val="99"/>
    <w:qFormat/>
    <w:rsid w:val="002D6928"/>
  </w:style>
  <w:style w:type="character" w:customStyle="1" w:styleId="ListLabel161">
    <w:name w:val="ListLabel 161"/>
    <w:uiPriority w:val="99"/>
    <w:qFormat/>
    <w:rsid w:val="002D6928"/>
  </w:style>
  <w:style w:type="character" w:customStyle="1" w:styleId="ListLabel162">
    <w:name w:val="ListLabel 162"/>
    <w:uiPriority w:val="99"/>
    <w:qFormat/>
    <w:rsid w:val="002D6928"/>
  </w:style>
  <w:style w:type="character" w:customStyle="1" w:styleId="ListLabel163">
    <w:name w:val="ListLabel 163"/>
    <w:uiPriority w:val="99"/>
    <w:qFormat/>
    <w:rsid w:val="002D6928"/>
  </w:style>
  <w:style w:type="character" w:customStyle="1" w:styleId="ListLabel164">
    <w:name w:val="ListLabel 164"/>
    <w:uiPriority w:val="99"/>
    <w:qFormat/>
    <w:rsid w:val="002D6928"/>
  </w:style>
  <w:style w:type="character" w:customStyle="1" w:styleId="ListLabel165">
    <w:name w:val="ListLabel 165"/>
    <w:uiPriority w:val="99"/>
    <w:qFormat/>
    <w:rsid w:val="002D6928"/>
  </w:style>
  <w:style w:type="character" w:customStyle="1" w:styleId="ListLabel166">
    <w:name w:val="ListLabel 166"/>
    <w:uiPriority w:val="99"/>
    <w:qFormat/>
    <w:rsid w:val="002D6928"/>
  </w:style>
  <w:style w:type="character" w:customStyle="1" w:styleId="ListLabel167">
    <w:name w:val="ListLabel 167"/>
    <w:uiPriority w:val="99"/>
    <w:qFormat/>
    <w:rsid w:val="002D6928"/>
  </w:style>
  <w:style w:type="character" w:customStyle="1" w:styleId="ListLabel168">
    <w:name w:val="ListLabel 168"/>
    <w:uiPriority w:val="99"/>
    <w:qFormat/>
    <w:rsid w:val="002D6928"/>
    <w:rPr>
      <w:sz w:val="24"/>
    </w:rPr>
  </w:style>
  <w:style w:type="character" w:customStyle="1" w:styleId="ListLabel169">
    <w:name w:val="ListLabel 169"/>
    <w:uiPriority w:val="99"/>
    <w:qFormat/>
    <w:rsid w:val="002D6928"/>
  </w:style>
  <w:style w:type="character" w:customStyle="1" w:styleId="ListLabel170">
    <w:name w:val="ListLabel 170"/>
    <w:uiPriority w:val="99"/>
    <w:qFormat/>
    <w:rsid w:val="002D6928"/>
  </w:style>
  <w:style w:type="character" w:customStyle="1" w:styleId="ListLabel171">
    <w:name w:val="ListLabel 171"/>
    <w:uiPriority w:val="99"/>
    <w:qFormat/>
    <w:rsid w:val="002D6928"/>
  </w:style>
  <w:style w:type="character" w:customStyle="1" w:styleId="ListLabel172">
    <w:name w:val="ListLabel 172"/>
    <w:uiPriority w:val="99"/>
    <w:qFormat/>
    <w:rsid w:val="002D6928"/>
  </w:style>
  <w:style w:type="character" w:customStyle="1" w:styleId="ListLabel173">
    <w:name w:val="ListLabel 173"/>
    <w:uiPriority w:val="99"/>
    <w:qFormat/>
    <w:rsid w:val="002D6928"/>
  </w:style>
  <w:style w:type="character" w:customStyle="1" w:styleId="ListLabel174">
    <w:name w:val="ListLabel 174"/>
    <w:uiPriority w:val="99"/>
    <w:qFormat/>
    <w:rsid w:val="002D6928"/>
  </w:style>
  <w:style w:type="character" w:customStyle="1" w:styleId="ListLabel175">
    <w:name w:val="ListLabel 175"/>
    <w:uiPriority w:val="99"/>
    <w:qFormat/>
    <w:rsid w:val="002D6928"/>
  </w:style>
  <w:style w:type="character" w:customStyle="1" w:styleId="ListLabel176">
    <w:name w:val="ListLabel 176"/>
    <w:uiPriority w:val="99"/>
    <w:qFormat/>
    <w:rsid w:val="002D6928"/>
  </w:style>
  <w:style w:type="character" w:customStyle="1" w:styleId="ListLabel177">
    <w:name w:val="ListLabel 177"/>
    <w:uiPriority w:val="99"/>
    <w:qFormat/>
    <w:rsid w:val="002D6928"/>
  </w:style>
  <w:style w:type="character" w:customStyle="1" w:styleId="ListLabel178">
    <w:name w:val="ListLabel 178"/>
    <w:uiPriority w:val="99"/>
    <w:qFormat/>
    <w:rsid w:val="002D6928"/>
  </w:style>
  <w:style w:type="character" w:customStyle="1" w:styleId="ListLabel179">
    <w:name w:val="ListLabel 179"/>
    <w:uiPriority w:val="99"/>
    <w:qFormat/>
    <w:rsid w:val="002D6928"/>
  </w:style>
  <w:style w:type="character" w:customStyle="1" w:styleId="ListLabel180">
    <w:name w:val="ListLabel 180"/>
    <w:uiPriority w:val="99"/>
    <w:qFormat/>
    <w:rsid w:val="002D6928"/>
  </w:style>
  <w:style w:type="character" w:customStyle="1" w:styleId="ListLabel181">
    <w:name w:val="ListLabel 181"/>
    <w:uiPriority w:val="99"/>
    <w:qFormat/>
    <w:rsid w:val="002D6928"/>
  </w:style>
  <w:style w:type="character" w:customStyle="1" w:styleId="ListLabel182">
    <w:name w:val="ListLabel 182"/>
    <w:uiPriority w:val="99"/>
    <w:qFormat/>
    <w:rsid w:val="002D6928"/>
  </w:style>
  <w:style w:type="character" w:customStyle="1" w:styleId="ListLabel183">
    <w:name w:val="ListLabel 183"/>
    <w:uiPriority w:val="99"/>
    <w:qFormat/>
    <w:rsid w:val="002D6928"/>
  </w:style>
  <w:style w:type="character" w:customStyle="1" w:styleId="ListLabel184">
    <w:name w:val="ListLabel 184"/>
    <w:uiPriority w:val="99"/>
    <w:qFormat/>
    <w:rsid w:val="002D6928"/>
  </w:style>
  <w:style w:type="character" w:customStyle="1" w:styleId="ListLabel185">
    <w:name w:val="ListLabel 185"/>
    <w:uiPriority w:val="99"/>
    <w:qFormat/>
    <w:rsid w:val="002D6928"/>
  </w:style>
  <w:style w:type="character" w:customStyle="1" w:styleId="ListLabel186">
    <w:name w:val="ListLabel 186"/>
    <w:uiPriority w:val="99"/>
    <w:qFormat/>
    <w:rsid w:val="002D6928"/>
    <w:rPr>
      <w:sz w:val="20"/>
    </w:rPr>
  </w:style>
  <w:style w:type="character" w:customStyle="1" w:styleId="ListLabel187">
    <w:name w:val="ListLabel 187"/>
    <w:uiPriority w:val="99"/>
    <w:qFormat/>
    <w:rsid w:val="002D6928"/>
  </w:style>
  <w:style w:type="character" w:customStyle="1" w:styleId="ListLabel188">
    <w:name w:val="ListLabel 188"/>
    <w:uiPriority w:val="99"/>
    <w:qFormat/>
    <w:rsid w:val="002D6928"/>
  </w:style>
  <w:style w:type="character" w:customStyle="1" w:styleId="ListLabel189">
    <w:name w:val="ListLabel 189"/>
    <w:uiPriority w:val="99"/>
    <w:qFormat/>
    <w:rsid w:val="002D6928"/>
  </w:style>
  <w:style w:type="character" w:customStyle="1" w:styleId="ListLabel190">
    <w:name w:val="ListLabel 190"/>
    <w:uiPriority w:val="99"/>
    <w:qFormat/>
    <w:rsid w:val="002D6928"/>
  </w:style>
  <w:style w:type="character" w:customStyle="1" w:styleId="ListLabel191">
    <w:name w:val="ListLabel 191"/>
    <w:uiPriority w:val="99"/>
    <w:qFormat/>
    <w:rsid w:val="002D6928"/>
  </w:style>
  <w:style w:type="character" w:customStyle="1" w:styleId="ListLabel192">
    <w:name w:val="ListLabel 192"/>
    <w:uiPriority w:val="99"/>
    <w:qFormat/>
    <w:rsid w:val="002D6928"/>
  </w:style>
  <w:style w:type="character" w:customStyle="1" w:styleId="ListLabel193">
    <w:name w:val="ListLabel 193"/>
    <w:uiPriority w:val="99"/>
    <w:qFormat/>
    <w:rsid w:val="002D6928"/>
  </w:style>
  <w:style w:type="character" w:customStyle="1" w:styleId="ListLabel194">
    <w:name w:val="ListLabel 194"/>
    <w:uiPriority w:val="99"/>
    <w:qFormat/>
    <w:rsid w:val="002D6928"/>
  </w:style>
  <w:style w:type="character" w:customStyle="1" w:styleId="ListLabel195">
    <w:name w:val="ListLabel 195"/>
    <w:uiPriority w:val="99"/>
    <w:qFormat/>
    <w:rsid w:val="002D6928"/>
    <w:rPr>
      <w:sz w:val="20"/>
    </w:rPr>
  </w:style>
  <w:style w:type="character" w:customStyle="1" w:styleId="ListLabel196">
    <w:name w:val="ListLabel 196"/>
    <w:uiPriority w:val="99"/>
    <w:qFormat/>
    <w:rsid w:val="002D6928"/>
  </w:style>
  <w:style w:type="character" w:customStyle="1" w:styleId="ListLabel197">
    <w:name w:val="ListLabel 197"/>
    <w:uiPriority w:val="99"/>
    <w:qFormat/>
    <w:rsid w:val="002D6928"/>
  </w:style>
  <w:style w:type="character" w:customStyle="1" w:styleId="ListLabel198">
    <w:name w:val="ListLabel 198"/>
    <w:uiPriority w:val="99"/>
    <w:qFormat/>
    <w:rsid w:val="002D6928"/>
  </w:style>
  <w:style w:type="character" w:customStyle="1" w:styleId="ListLabel199">
    <w:name w:val="ListLabel 199"/>
    <w:uiPriority w:val="99"/>
    <w:qFormat/>
    <w:rsid w:val="002D6928"/>
  </w:style>
  <w:style w:type="character" w:customStyle="1" w:styleId="ListLabel200">
    <w:name w:val="ListLabel 200"/>
    <w:uiPriority w:val="99"/>
    <w:qFormat/>
    <w:rsid w:val="002D6928"/>
  </w:style>
  <w:style w:type="character" w:customStyle="1" w:styleId="ListLabel201">
    <w:name w:val="ListLabel 201"/>
    <w:uiPriority w:val="99"/>
    <w:qFormat/>
    <w:rsid w:val="002D6928"/>
  </w:style>
  <w:style w:type="character" w:customStyle="1" w:styleId="ListLabel202">
    <w:name w:val="ListLabel 202"/>
    <w:uiPriority w:val="99"/>
    <w:qFormat/>
    <w:rsid w:val="002D6928"/>
  </w:style>
  <w:style w:type="character" w:customStyle="1" w:styleId="ListLabel203">
    <w:name w:val="ListLabel 203"/>
    <w:uiPriority w:val="99"/>
    <w:qFormat/>
    <w:rsid w:val="002D6928"/>
  </w:style>
  <w:style w:type="character" w:customStyle="1" w:styleId="ListLabel204">
    <w:name w:val="ListLabel 204"/>
    <w:uiPriority w:val="99"/>
    <w:qFormat/>
    <w:rsid w:val="002D6928"/>
  </w:style>
  <w:style w:type="character" w:customStyle="1" w:styleId="ListLabel205">
    <w:name w:val="ListLabel 205"/>
    <w:uiPriority w:val="99"/>
    <w:qFormat/>
    <w:rsid w:val="002D6928"/>
  </w:style>
  <w:style w:type="character" w:customStyle="1" w:styleId="ListLabel206">
    <w:name w:val="ListLabel 206"/>
    <w:uiPriority w:val="99"/>
    <w:qFormat/>
    <w:rsid w:val="002D6928"/>
  </w:style>
  <w:style w:type="character" w:customStyle="1" w:styleId="ListLabel207">
    <w:name w:val="ListLabel 207"/>
    <w:uiPriority w:val="99"/>
    <w:qFormat/>
    <w:rsid w:val="002D6928"/>
  </w:style>
  <w:style w:type="character" w:customStyle="1" w:styleId="ListLabel208">
    <w:name w:val="ListLabel 208"/>
    <w:uiPriority w:val="99"/>
    <w:qFormat/>
    <w:rsid w:val="002D6928"/>
  </w:style>
  <w:style w:type="character" w:customStyle="1" w:styleId="ListLabel209">
    <w:name w:val="ListLabel 209"/>
    <w:uiPriority w:val="99"/>
    <w:qFormat/>
    <w:rsid w:val="002D6928"/>
  </w:style>
  <w:style w:type="character" w:customStyle="1" w:styleId="ListLabel210">
    <w:name w:val="ListLabel 210"/>
    <w:uiPriority w:val="99"/>
    <w:qFormat/>
    <w:rsid w:val="002D6928"/>
  </w:style>
  <w:style w:type="character" w:customStyle="1" w:styleId="ListLabel211">
    <w:name w:val="ListLabel 211"/>
    <w:uiPriority w:val="99"/>
    <w:qFormat/>
    <w:rsid w:val="002D6928"/>
  </w:style>
  <w:style w:type="character" w:customStyle="1" w:styleId="ListLabel212">
    <w:name w:val="ListLabel 212"/>
    <w:uiPriority w:val="99"/>
    <w:qFormat/>
    <w:rsid w:val="002D6928"/>
  </w:style>
  <w:style w:type="character" w:customStyle="1" w:styleId="ListLabel213">
    <w:name w:val="ListLabel 213"/>
    <w:uiPriority w:val="99"/>
    <w:qFormat/>
    <w:rsid w:val="002D6928"/>
  </w:style>
  <w:style w:type="character" w:customStyle="1" w:styleId="ListLabel214">
    <w:name w:val="ListLabel 214"/>
    <w:uiPriority w:val="99"/>
    <w:qFormat/>
    <w:rsid w:val="002D6928"/>
  </w:style>
  <w:style w:type="character" w:customStyle="1" w:styleId="ListLabel215">
    <w:name w:val="ListLabel 215"/>
    <w:uiPriority w:val="99"/>
    <w:qFormat/>
    <w:rsid w:val="002D6928"/>
  </w:style>
  <w:style w:type="character" w:customStyle="1" w:styleId="ListLabel216">
    <w:name w:val="ListLabel 216"/>
    <w:uiPriority w:val="99"/>
    <w:qFormat/>
    <w:rsid w:val="002D6928"/>
  </w:style>
  <w:style w:type="character" w:customStyle="1" w:styleId="ListLabel217">
    <w:name w:val="ListLabel 217"/>
    <w:uiPriority w:val="99"/>
    <w:qFormat/>
    <w:rsid w:val="002D6928"/>
  </w:style>
  <w:style w:type="character" w:customStyle="1" w:styleId="ListLabel218">
    <w:name w:val="ListLabel 218"/>
    <w:uiPriority w:val="99"/>
    <w:qFormat/>
    <w:rsid w:val="002D6928"/>
  </w:style>
  <w:style w:type="character" w:customStyle="1" w:styleId="ListLabel219">
    <w:name w:val="ListLabel 219"/>
    <w:uiPriority w:val="99"/>
    <w:qFormat/>
    <w:rsid w:val="002D6928"/>
  </w:style>
  <w:style w:type="character" w:customStyle="1" w:styleId="ListLabel220">
    <w:name w:val="ListLabel 220"/>
    <w:uiPriority w:val="99"/>
    <w:qFormat/>
    <w:rsid w:val="002D6928"/>
  </w:style>
  <w:style w:type="character" w:customStyle="1" w:styleId="ListLabel221">
    <w:name w:val="ListLabel 221"/>
    <w:uiPriority w:val="99"/>
    <w:qFormat/>
    <w:rsid w:val="002D6928"/>
  </w:style>
  <w:style w:type="character" w:customStyle="1" w:styleId="ListLabel222">
    <w:name w:val="ListLabel 222"/>
    <w:uiPriority w:val="99"/>
    <w:qFormat/>
    <w:rsid w:val="002D6928"/>
  </w:style>
  <w:style w:type="character" w:customStyle="1" w:styleId="ListLabel223">
    <w:name w:val="ListLabel 223"/>
    <w:uiPriority w:val="99"/>
    <w:qFormat/>
    <w:rsid w:val="002D6928"/>
  </w:style>
  <w:style w:type="character" w:customStyle="1" w:styleId="ListLabel224">
    <w:name w:val="ListLabel 224"/>
    <w:uiPriority w:val="99"/>
    <w:qFormat/>
    <w:rsid w:val="002D6928"/>
  </w:style>
  <w:style w:type="character" w:customStyle="1" w:styleId="ListLabel225">
    <w:name w:val="ListLabel 225"/>
    <w:uiPriority w:val="99"/>
    <w:qFormat/>
    <w:rsid w:val="002D6928"/>
  </w:style>
  <w:style w:type="character" w:customStyle="1" w:styleId="ListLabel226">
    <w:name w:val="ListLabel 226"/>
    <w:uiPriority w:val="99"/>
    <w:qFormat/>
    <w:rsid w:val="002D6928"/>
    <w:rPr>
      <w:b/>
      <w:sz w:val="20"/>
    </w:rPr>
  </w:style>
  <w:style w:type="character" w:customStyle="1" w:styleId="ListLabel227">
    <w:name w:val="ListLabel 227"/>
    <w:uiPriority w:val="99"/>
    <w:qFormat/>
    <w:rsid w:val="002D6928"/>
  </w:style>
  <w:style w:type="character" w:customStyle="1" w:styleId="ListLabel228">
    <w:name w:val="ListLabel 228"/>
    <w:uiPriority w:val="99"/>
    <w:qFormat/>
    <w:rsid w:val="002D6928"/>
  </w:style>
  <w:style w:type="character" w:customStyle="1" w:styleId="ListLabel229">
    <w:name w:val="ListLabel 229"/>
    <w:uiPriority w:val="99"/>
    <w:qFormat/>
    <w:rsid w:val="002D6928"/>
  </w:style>
  <w:style w:type="character" w:customStyle="1" w:styleId="ListLabel230">
    <w:name w:val="ListLabel 230"/>
    <w:uiPriority w:val="99"/>
    <w:qFormat/>
    <w:rsid w:val="002D6928"/>
  </w:style>
  <w:style w:type="character" w:customStyle="1" w:styleId="ListLabel231">
    <w:name w:val="ListLabel 231"/>
    <w:uiPriority w:val="99"/>
    <w:qFormat/>
    <w:rsid w:val="002D6928"/>
  </w:style>
  <w:style w:type="character" w:customStyle="1" w:styleId="ListLabel232">
    <w:name w:val="ListLabel 232"/>
    <w:uiPriority w:val="99"/>
    <w:qFormat/>
    <w:rsid w:val="002D6928"/>
  </w:style>
  <w:style w:type="character" w:customStyle="1" w:styleId="ListLabel233">
    <w:name w:val="ListLabel 233"/>
    <w:uiPriority w:val="99"/>
    <w:qFormat/>
    <w:rsid w:val="002D6928"/>
  </w:style>
  <w:style w:type="character" w:customStyle="1" w:styleId="ListLabel234">
    <w:name w:val="ListLabel 234"/>
    <w:uiPriority w:val="99"/>
    <w:qFormat/>
    <w:rsid w:val="002D6928"/>
  </w:style>
  <w:style w:type="character" w:customStyle="1" w:styleId="ListLabel235">
    <w:name w:val="ListLabel 235"/>
    <w:uiPriority w:val="99"/>
    <w:qFormat/>
    <w:rsid w:val="002D6928"/>
    <w:rPr>
      <w:sz w:val="20"/>
    </w:rPr>
  </w:style>
  <w:style w:type="character" w:customStyle="1" w:styleId="ListLabel236">
    <w:name w:val="ListLabel 236"/>
    <w:uiPriority w:val="99"/>
    <w:qFormat/>
    <w:rsid w:val="002D6928"/>
  </w:style>
  <w:style w:type="character" w:customStyle="1" w:styleId="ListLabel237">
    <w:name w:val="ListLabel 237"/>
    <w:uiPriority w:val="99"/>
    <w:qFormat/>
    <w:rsid w:val="002D6928"/>
  </w:style>
  <w:style w:type="character" w:customStyle="1" w:styleId="ListLabel238">
    <w:name w:val="ListLabel 238"/>
    <w:uiPriority w:val="99"/>
    <w:qFormat/>
    <w:rsid w:val="002D6928"/>
  </w:style>
  <w:style w:type="character" w:customStyle="1" w:styleId="ListLabel239">
    <w:name w:val="ListLabel 239"/>
    <w:uiPriority w:val="99"/>
    <w:qFormat/>
    <w:rsid w:val="002D6928"/>
  </w:style>
  <w:style w:type="character" w:customStyle="1" w:styleId="ListLabel240">
    <w:name w:val="ListLabel 240"/>
    <w:uiPriority w:val="99"/>
    <w:qFormat/>
    <w:rsid w:val="002D6928"/>
  </w:style>
  <w:style w:type="character" w:customStyle="1" w:styleId="ListLabel241">
    <w:name w:val="ListLabel 241"/>
    <w:uiPriority w:val="99"/>
    <w:qFormat/>
    <w:rsid w:val="002D6928"/>
  </w:style>
  <w:style w:type="character" w:customStyle="1" w:styleId="ListLabel242">
    <w:name w:val="ListLabel 242"/>
    <w:uiPriority w:val="99"/>
    <w:qFormat/>
    <w:rsid w:val="002D6928"/>
  </w:style>
  <w:style w:type="character" w:customStyle="1" w:styleId="ListLabel243">
    <w:name w:val="ListLabel 243"/>
    <w:uiPriority w:val="99"/>
    <w:qFormat/>
    <w:rsid w:val="002D6928"/>
  </w:style>
  <w:style w:type="character" w:customStyle="1" w:styleId="ListLabel244">
    <w:name w:val="ListLabel 244"/>
    <w:uiPriority w:val="99"/>
    <w:qFormat/>
    <w:rsid w:val="002D6928"/>
    <w:rPr>
      <w:sz w:val="20"/>
    </w:rPr>
  </w:style>
  <w:style w:type="character" w:customStyle="1" w:styleId="ListLabel245">
    <w:name w:val="ListLabel 245"/>
    <w:uiPriority w:val="99"/>
    <w:qFormat/>
    <w:rsid w:val="002D6928"/>
  </w:style>
  <w:style w:type="character" w:customStyle="1" w:styleId="ListLabel246">
    <w:name w:val="ListLabel 246"/>
    <w:uiPriority w:val="99"/>
    <w:qFormat/>
    <w:rsid w:val="002D6928"/>
  </w:style>
  <w:style w:type="character" w:customStyle="1" w:styleId="ListLabel247">
    <w:name w:val="ListLabel 247"/>
    <w:uiPriority w:val="99"/>
    <w:qFormat/>
    <w:rsid w:val="002D6928"/>
  </w:style>
  <w:style w:type="character" w:customStyle="1" w:styleId="ListLabel248">
    <w:name w:val="ListLabel 248"/>
    <w:uiPriority w:val="99"/>
    <w:qFormat/>
    <w:rsid w:val="002D6928"/>
  </w:style>
  <w:style w:type="character" w:customStyle="1" w:styleId="ListLabel249">
    <w:name w:val="ListLabel 249"/>
    <w:uiPriority w:val="99"/>
    <w:qFormat/>
    <w:rsid w:val="002D6928"/>
  </w:style>
  <w:style w:type="character" w:customStyle="1" w:styleId="ListLabel250">
    <w:name w:val="ListLabel 250"/>
    <w:uiPriority w:val="99"/>
    <w:qFormat/>
    <w:rsid w:val="002D6928"/>
  </w:style>
  <w:style w:type="character" w:customStyle="1" w:styleId="ListLabel251">
    <w:name w:val="ListLabel 251"/>
    <w:uiPriority w:val="99"/>
    <w:qFormat/>
    <w:rsid w:val="002D6928"/>
  </w:style>
  <w:style w:type="character" w:customStyle="1" w:styleId="ListLabel252">
    <w:name w:val="ListLabel 252"/>
    <w:uiPriority w:val="99"/>
    <w:qFormat/>
    <w:rsid w:val="002D6928"/>
  </w:style>
  <w:style w:type="character" w:customStyle="1" w:styleId="ListLabel253">
    <w:name w:val="ListLabel 253"/>
    <w:uiPriority w:val="99"/>
    <w:qFormat/>
    <w:rsid w:val="002D6928"/>
    <w:rPr>
      <w:sz w:val="20"/>
    </w:rPr>
  </w:style>
  <w:style w:type="character" w:customStyle="1" w:styleId="ListLabel254">
    <w:name w:val="ListLabel 254"/>
    <w:uiPriority w:val="99"/>
    <w:qFormat/>
    <w:rsid w:val="002D6928"/>
  </w:style>
  <w:style w:type="character" w:customStyle="1" w:styleId="ListLabel255">
    <w:name w:val="ListLabel 255"/>
    <w:uiPriority w:val="99"/>
    <w:qFormat/>
    <w:rsid w:val="002D6928"/>
  </w:style>
  <w:style w:type="character" w:customStyle="1" w:styleId="ListLabel256">
    <w:name w:val="ListLabel 256"/>
    <w:uiPriority w:val="99"/>
    <w:qFormat/>
    <w:rsid w:val="002D6928"/>
  </w:style>
  <w:style w:type="character" w:customStyle="1" w:styleId="ListLabel257">
    <w:name w:val="ListLabel 257"/>
    <w:uiPriority w:val="99"/>
    <w:qFormat/>
    <w:rsid w:val="002D6928"/>
  </w:style>
  <w:style w:type="character" w:customStyle="1" w:styleId="ListLabel258">
    <w:name w:val="ListLabel 258"/>
    <w:uiPriority w:val="99"/>
    <w:qFormat/>
    <w:rsid w:val="002D6928"/>
  </w:style>
  <w:style w:type="character" w:customStyle="1" w:styleId="ListLabel259">
    <w:name w:val="ListLabel 259"/>
    <w:uiPriority w:val="99"/>
    <w:qFormat/>
    <w:rsid w:val="002D6928"/>
  </w:style>
  <w:style w:type="character" w:customStyle="1" w:styleId="ListLabel260">
    <w:name w:val="ListLabel 260"/>
    <w:uiPriority w:val="99"/>
    <w:qFormat/>
    <w:rsid w:val="002D6928"/>
  </w:style>
  <w:style w:type="character" w:customStyle="1" w:styleId="ListLabel261">
    <w:name w:val="ListLabel 261"/>
    <w:uiPriority w:val="99"/>
    <w:qFormat/>
    <w:rsid w:val="002D6928"/>
  </w:style>
  <w:style w:type="character" w:customStyle="1" w:styleId="ListLabel262">
    <w:name w:val="ListLabel 262"/>
    <w:uiPriority w:val="99"/>
    <w:qFormat/>
    <w:rsid w:val="002D6928"/>
    <w:rPr>
      <w:sz w:val="20"/>
    </w:rPr>
  </w:style>
  <w:style w:type="character" w:customStyle="1" w:styleId="ListLabel263">
    <w:name w:val="ListLabel 263"/>
    <w:uiPriority w:val="99"/>
    <w:qFormat/>
    <w:rsid w:val="002D6928"/>
  </w:style>
  <w:style w:type="character" w:customStyle="1" w:styleId="ListLabel264">
    <w:name w:val="ListLabel 264"/>
    <w:uiPriority w:val="99"/>
    <w:qFormat/>
    <w:rsid w:val="002D6928"/>
  </w:style>
  <w:style w:type="character" w:customStyle="1" w:styleId="ListLabel265">
    <w:name w:val="ListLabel 265"/>
    <w:uiPriority w:val="99"/>
    <w:qFormat/>
    <w:rsid w:val="002D6928"/>
  </w:style>
  <w:style w:type="character" w:customStyle="1" w:styleId="ListLabel266">
    <w:name w:val="ListLabel 266"/>
    <w:uiPriority w:val="99"/>
    <w:qFormat/>
    <w:rsid w:val="002D6928"/>
  </w:style>
  <w:style w:type="character" w:customStyle="1" w:styleId="ListLabel267">
    <w:name w:val="ListLabel 267"/>
    <w:uiPriority w:val="99"/>
    <w:qFormat/>
    <w:rsid w:val="002D6928"/>
  </w:style>
  <w:style w:type="character" w:customStyle="1" w:styleId="ListLabel268">
    <w:name w:val="ListLabel 268"/>
    <w:uiPriority w:val="99"/>
    <w:qFormat/>
    <w:rsid w:val="002D6928"/>
  </w:style>
  <w:style w:type="character" w:customStyle="1" w:styleId="ListLabel269">
    <w:name w:val="ListLabel 269"/>
    <w:uiPriority w:val="99"/>
    <w:qFormat/>
    <w:rsid w:val="002D6928"/>
  </w:style>
  <w:style w:type="character" w:customStyle="1" w:styleId="ListLabel270">
    <w:name w:val="ListLabel 270"/>
    <w:uiPriority w:val="99"/>
    <w:qFormat/>
    <w:rsid w:val="002D6928"/>
  </w:style>
  <w:style w:type="character" w:customStyle="1" w:styleId="ListLabel271">
    <w:name w:val="ListLabel 271"/>
    <w:uiPriority w:val="99"/>
    <w:qFormat/>
    <w:rsid w:val="002D6928"/>
    <w:rPr>
      <w:sz w:val="20"/>
    </w:rPr>
  </w:style>
  <w:style w:type="character" w:customStyle="1" w:styleId="ListLabel272">
    <w:name w:val="ListLabel 272"/>
    <w:uiPriority w:val="99"/>
    <w:qFormat/>
    <w:rsid w:val="002D6928"/>
  </w:style>
  <w:style w:type="character" w:customStyle="1" w:styleId="ListLabel273">
    <w:name w:val="ListLabel 273"/>
    <w:uiPriority w:val="99"/>
    <w:qFormat/>
    <w:rsid w:val="002D6928"/>
  </w:style>
  <w:style w:type="character" w:customStyle="1" w:styleId="ListLabel274">
    <w:name w:val="ListLabel 274"/>
    <w:uiPriority w:val="99"/>
    <w:qFormat/>
    <w:rsid w:val="002D6928"/>
  </w:style>
  <w:style w:type="character" w:customStyle="1" w:styleId="ListLabel275">
    <w:name w:val="ListLabel 275"/>
    <w:uiPriority w:val="99"/>
    <w:qFormat/>
    <w:rsid w:val="002D6928"/>
  </w:style>
  <w:style w:type="character" w:customStyle="1" w:styleId="ListLabel276">
    <w:name w:val="ListLabel 276"/>
    <w:uiPriority w:val="99"/>
    <w:qFormat/>
    <w:rsid w:val="002D6928"/>
  </w:style>
  <w:style w:type="character" w:customStyle="1" w:styleId="ListLabel277">
    <w:name w:val="ListLabel 277"/>
    <w:uiPriority w:val="99"/>
    <w:qFormat/>
    <w:rsid w:val="002D6928"/>
  </w:style>
  <w:style w:type="character" w:customStyle="1" w:styleId="ListLabel278">
    <w:name w:val="ListLabel 278"/>
    <w:uiPriority w:val="99"/>
    <w:qFormat/>
    <w:rsid w:val="002D6928"/>
  </w:style>
  <w:style w:type="character" w:customStyle="1" w:styleId="ListLabel279">
    <w:name w:val="ListLabel 279"/>
    <w:uiPriority w:val="99"/>
    <w:qFormat/>
    <w:rsid w:val="002D6928"/>
  </w:style>
  <w:style w:type="character" w:customStyle="1" w:styleId="ListLabel280">
    <w:name w:val="ListLabel 280"/>
    <w:uiPriority w:val="99"/>
    <w:qFormat/>
    <w:rsid w:val="002D6928"/>
    <w:rPr>
      <w:sz w:val="20"/>
    </w:rPr>
  </w:style>
  <w:style w:type="character" w:customStyle="1" w:styleId="ListLabel281">
    <w:name w:val="ListLabel 281"/>
    <w:uiPriority w:val="99"/>
    <w:qFormat/>
    <w:rsid w:val="002D6928"/>
  </w:style>
  <w:style w:type="character" w:customStyle="1" w:styleId="ListLabel282">
    <w:name w:val="ListLabel 282"/>
    <w:uiPriority w:val="99"/>
    <w:qFormat/>
    <w:rsid w:val="002D6928"/>
  </w:style>
  <w:style w:type="character" w:customStyle="1" w:styleId="ListLabel283">
    <w:name w:val="ListLabel 283"/>
    <w:uiPriority w:val="99"/>
    <w:qFormat/>
    <w:rsid w:val="002D6928"/>
  </w:style>
  <w:style w:type="character" w:customStyle="1" w:styleId="ListLabel284">
    <w:name w:val="ListLabel 284"/>
    <w:uiPriority w:val="99"/>
    <w:qFormat/>
    <w:rsid w:val="002D6928"/>
  </w:style>
  <w:style w:type="character" w:customStyle="1" w:styleId="ListLabel285">
    <w:name w:val="ListLabel 285"/>
    <w:uiPriority w:val="99"/>
    <w:qFormat/>
    <w:rsid w:val="002D6928"/>
  </w:style>
  <w:style w:type="character" w:customStyle="1" w:styleId="ListLabel286">
    <w:name w:val="ListLabel 286"/>
    <w:uiPriority w:val="99"/>
    <w:qFormat/>
    <w:rsid w:val="002D6928"/>
  </w:style>
  <w:style w:type="character" w:customStyle="1" w:styleId="ListLabel287">
    <w:name w:val="ListLabel 287"/>
    <w:uiPriority w:val="99"/>
    <w:qFormat/>
    <w:rsid w:val="002D6928"/>
  </w:style>
  <w:style w:type="character" w:customStyle="1" w:styleId="ListLabel288">
    <w:name w:val="ListLabel 288"/>
    <w:uiPriority w:val="99"/>
    <w:qFormat/>
    <w:rsid w:val="002D6928"/>
  </w:style>
  <w:style w:type="character" w:customStyle="1" w:styleId="ListLabel289">
    <w:name w:val="ListLabel 289"/>
    <w:uiPriority w:val="99"/>
    <w:qFormat/>
    <w:rsid w:val="002D6928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2D6928"/>
  </w:style>
  <w:style w:type="character" w:customStyle="1" w:styleId="ListLabel291">
    <w:name w:val="ListLabel 291"/>
    <w:uiPriority w:val="99"/>
    <w:qFormat/>
    <w:rsid w:val="002D6928"/>
  </w:style>
  <w:style w:type="character" w:customStyle="1" w:styleId="ListLabel292">
    <w:name w:val="ListLabel 292"/>
    <w:uiPriority w:val="99"/>
    <w:qFormat/>
    <w:rsid w:val="002D6928"/>
  </w:style>
  <w:style w:type="character" w:customStyle="1" w:styleId="ListLabel293">
    <w:name w:val="ListLabel 293"/>
    <w:uiPriority w:val="99"/>
    <w:qFormat/>
    <w:rsid w:val="002D6928"/>
  </w:style>
  <w:style w:type="character" w:customStyle="1" w:styleId="ListLabel294">
    <w:name w:val="ListLabel 294"/>
    <w:uiPriority w:val="99"/>
    <w:qFormat/>
    <w:rsid w:val="002D6928"/>
  </w:style>
  <w:style w:type="character" w:customStyle="1" w:styleId="ListLabel295">
    <w:name w:val="ListLabel 295"/>
    <w:uiPriority w:val="99"/>
    <w:qFormat/>
    <w:rsid w:val="002D6928"/>
  </w:style>
  <w:style w:type="character" w:customStyle="1" w:styleId="ListLabel296">
    <w:name w:val="ListLabel 296"/>
    <w:uiPriority w:val="99"/>
    <w:qFormat/>
    <w:rsid w:val="002D6928"/>
  </w:style>
  <w:style w:type="character" w:customStyle="1" w:styleId="ListLabel297">
    <w:name w:val="ListLabel 297"/>
    <w:uiPriority w:val="99"/>
    <w:qFormat/>
    <w:rsid w:val="002D6928"/>
  </w:style>
  <w:style w:type="character" w:customStyle="1" w:styleId="ListLabel298">
    <w:name w:val="ListLabel 298"/>
    <w:uiPriority w:val="99"/>
    <w:qFormat/>
    <w:rsid w:val="002D6928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2D6928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2D6928"/>
    <w:rPr>
      <w:b/>
    </w:rPr>
  </w:style>
  <w:style w:type="character" w:customStyle="1" w:styleId="ListLabel299">
    <w:name w:val="ListLabel 299"/>
    <w:uiPriority w:val="99"/>
    <w:qFormat/>
    <w:rsid w:val="002D6928"/>
    <w:rPr>
      <w:sz w:val="20"/>
    </w:rPr>
  </w:style>
  <w:style w:type="character" w:customStyle="1" w:styleId="ListLabel300">
    <w:name w:val="ListLabel 300"/>
    <w:uiPriority w:val="99"/>
    <w:qFormat/>
    <w:rsid w:val="002D6928"/>
  </w:style>
  <w:style w:type="character" w:customStyle="1" w:styleId="ListLabel301">
    <w:name w:val="ListLabel 301"/>
    <w:uiPriority w:val="99"/>
    <w:qFormat/>
    <w:rsid w:val="002D6928"/>
  </w:style>
  <w:style w:type="character" w:customStyle="1" w:styleId="ListLabel302">
    <w:name w:val="ListLabel 302"/>
    <w:uiPriority w:val="99"/>
    <w:qFormat/>
    <w:rsid w:val="002D6928"/>
  </w:style>
  <w:style w:type="character" w:customStyle="1" w:styleId="ListLabel303">
    <w:name w:val="ListLabel 303"/>
    <w:uiPriority w:val="99"/>
    <w:qFormat/>
    <w:rsid w:val="002D6928"/>
  </w:style>
  <w:style w:type="character" w:customStyle="1" w:styleId="ListLabel304">
    <w:name w:val="ListLabel 304"/>
    <w:uiPriority w:val="99"/>
    <w:qFormat/>
    <w:rsid w:val="002D6928"/>
  </w:style>
  <w:style w:type="character" w:customStyle="1" w:styleId="ListLabel305">
    <w:name w:val="ListLabel 305"/>
    <w:uiPriority w:val="99"/>
    <w:qFormat/>
    <w:rsid w:val="002D6928"/>
  </w:style>
  <w:style w:type="character" w:customStyle="1" w:styleId="ListLabel306">
    <w:name w:val="ListLabel 306"/>
    <w:uiPriority w:val="99"/>
    <w:qFormat/>
    <w:rsid w:val="002D6928"/>
  </w:style>
  <w:style w:type="character" w:customStyle="1" w:styleId="ListLabel307">
    <w:name w:val="ListLabel 307"/>
    <w:uiPriority w:val="99"/>
    <w:qFormat/>
    <w:rsid w:val="002D6928"/>
  </w:style>
  <w:style w:type="character" w:customStyle="1" w:styleId="ListLabel308">
    <w:name w:val="ListLabel 308"/>
    <w:uiPriority w:val="99"/>
    <w:qFormat/>
    <w:rsid w:val="002D6928"/>
    <w:rPr>
      <w:sz w:val="20"/>
    </w:rPr>
  </w:style>
  <w:style w:type="character" w:customStyle="1" w:styleId="ListLabel309">
    <w:name w:val="ListLabel 309"/>
    <w:uiPriority w:val="99"/>
    <w:qFormat/>
    <w:rsid w:val="002D6928"/>
    <w:rPr>
      <w:sz w:val="20"/>
    </w:rPr>
  </w:style>
  <w:style w:type="character" w:customStyle="1" w:styleId="ListLabel310">
    <w:name w:val="ListLabel 310"/>
    <w:uiPriority w:val="99"/>
    <w:qFormat/>
    <w:rsid w:val="002D6928"/>
  </w:style>
  <w:style w:type="character" w:customStyle="1" w:styleId="ListLabel311">
    <w:name w:val="ListLabel 311"/>
    <w:uiPriority w:val="99"/>
    <w:qFormat/>
    <w:rsid w:val="002D6928"/>
  </w:style>
  <w:style w:type="character" w:customStyle="1" w:styleId="ListLabel312">
    <w:name w:val="ListLabel 312"/>
    <w:uiPriority w:val="99"/>
    <w:qFormat/>
    <w:rsid w:val="002D6928"/>
  </w:style>
  <w:style w:type="character" w:customStyle="1" w:styleId="ListLabel313">
    <w:name w:val="ListLabel 313"/>
    <w:uiPriority w:val="99"/>
    <w:qFormat/>
    <w:rsid w:val="002D6928"/>
  </w:style>
  <w:style w:type="character" w:customStyle="1" w:styleId="ListLabel314">
    <w:name w:val="ListLabel 314"/>
    <w:uiPriority w:val="99"/>
    <w:qFormat/>
    <w:rsid w:val="002D6928"/>
  </w:style>
  <w:style w:type="character" w:customStyle="1" w:styleId="ListLabel315">
    <w:name w:val="ListLabel 315"/>
    <w:uiPriority w:val="99"/>
    <w:qFormat/>
    <w:rsid w:val="002D6928"/>
  </w:style>
  <w:style w:type="character" w:customStyle="1" w:styleId="ListLabel316">
    <w:name w:val="ListLabel 316"/>
    <w:uiPriority w:val="99"/>
    <w:qFormat/>
    <w:rsid w:val="002D6928"/>
  </w:style>
  <w:style w:type="character" w:customStyle="1" w:styleId="ListLabel317">
    <w:name w:val="ListLabel 317"/>
    <w:uiPriority w:val="99"/>
    <w:qFormat/>
    <w:rsid w:val="002D6928"/>
  </w:style>
  <w:style w:type="character" w:customStyle="1" w:styleId="ListLabel318">
    <w:name w:val="ListLabel 318"/>
    <w:uiPriority w:val="99"/>
    <w:qFormat/>
    <w:rsid w:val="002D6928"/>
    <w:rPr>
      <w:sz w:val="20"/>
    </w:rPr>
  </w:style>
  <w:style w:type="character" w:customStyle="1" w:styleId="ListLabel319">
    <w:name w:val="ListLabel 319"/>
    <w:uiPriority w:val="99"/>
    <w:qFormat/>
    <w:rsid w:val="002D6928"/>
  </w:style>
  <w:style w:type="character" w:customStyle="1" w:styleId="ListLabel320">
    <w:name w:val="ListLabel 320"/>
    <w:uiPriority w:val="99"/>
    <w:qFormat/>
    <w:rsid w:val="002D6928"/>
  </w:style>
  <w:style w:type="character" w:customStyle="1" w:styleId="ListLabel321">
    <w:name w:val="ListLabel 321"/>
    <w:uiPriority w:val="99"/>
    <w:qFormat/>
    <w:rsid w:val="002D6928"/>
  </w:style>
  <w:style w:type="character" w:customStyle="1" w:styleId="ListLabel322">
    <w:name w:val="ListLabel 322"/>
    <w:uiPriority w:val="99"/>
    <w:qFormat/>
    <w:rsid w:val="002D6928"/>
  </w:style>
  <w:style w:type="character" w:customStyle="1" w:styleId="ListLabel323">
    <w:name w:val="ListLabel 323"/>
    <w:uiPriority w:val="99"/>
    <w:qFormat/>
    <w:rsid w:val="002D6928"/>
  </w:style>
  <w:style w:type="character" w:customStyle="1" w:styleId="ListLabel324">
    <w:name w:val="ListLabel 324"/>
    <w:uiPriority w:val="99"/>
    <w:qFormat/>
    <w:rsid w:val="002D6928"/>
  </w:style>
  <w:style w:type="character" w:customStyle="1" w:styleId="ListLabel325">
    <w:name w:val="ListLabel 325"/>
    <w:uiPriority w:val="99"/>
    <w:qFormat/>
    <w:rsid w:val="002D6928"/>
  </w:style>
  <w:style w:type="character" w:customStyle="1" w:styleId="ListLabel326">
    <w:name w:val="ListLabel 326"/>
    <w:uiPriority w:val="99"/>
    <w:qFormat/>
    <w:rsid w:val="002D6928"/>
  </w:style>
  <w:style w:type="character" w:customStyle="1" w:styleId="ListLabel327">
    <w:name w:val="ListLabel 327"/>
    <w:uiPriority w:val="99"/>
    <w:qFormat/>
    <w:rsid w:val="002D6928"/>
    <w:rPr>
      <w:b/>
      <w:sz w:val="20"/>
    </w:rPr>
  </w:style>
  <w:style w:type="character" w:customStyle="1" w:styleId="ListLabel328">
    <w:name w:val="ListLabel 328"/>
    <w:uiPriority w:val="99"/>
    <w:qFormat/>
    <w:rsid w:val="002D6928"/>
  </w:style>
  <w:style w:type="character" w:customStyle="1" w:styleId="ListLabel329">
    <w:name w:val="ListLabel 329"/>
    <w:uiPriority w:val="99"/>
    <w:qFormat/>
    <w:rsid w:val="002D6928"/>
  </w:style>
  <w:style w:type="character" w:customStyle="1" w:styleId="ListLabel330">
    <w:name w:val="ListLabel 330"/>
    <w:uiPriority w:val="99"/>
    <w:qFormat/>
    <w:rsid w:val="002D6928"/>
  </w:style>
  <w:style w:type="character" w:customStyle="1" w:styleId="ListLabel331">
    <w:name w:val="ListLabel 331"/>
    <w:uiPriority w:val="99"/>
    <w:qFormat/>
    <w:rsid w:val="002D6928"/>
  </w:style>
  <w:style w:type="character" w:customStyle="1" w:styleId="ListLabel332">
    <w:name w:val="ListLabel 332"/>
    <w:uiPriority w:val="99"/>
    <w:qFormat/>
    <w:rsid w:val="002D6928"/>
  </w:style>
  <w:style w:type="character" w:customStyle="1" w:styleId="ListLabel333">
    <w:name w:val="ListLabel 333"/>
    <w:uiPriority w:val="99"/>
    <w:qFormat/>
    <w:rsid w:val="002D6928"/>
  </w:style>
  <w:style w:type="character" w:customStyle="1" w:styleId="ListLabel334">
    <w:name w:val="ListLabel 334"/>
    <w:uiPriority w:val="99"/>
    <w:qFormat/>
    <w:rsid w:val="002D6928"/>
  </w:style>
  <w:style w:type="character" w:customStyle="1" w:styleId="ListLabel335">
    <w:name w:val="ListLabel 335"/>
    <w:uiPriority w:val="99"/>
    <w:qFormat/>
    <w:rsid w:val="002D6928"/>
  </w:style>
  <w:style w:type="character" w:customStyle="1" w:styleId="ListLabel336">
    <w:name w:val="ListLabel 336"/>
    <w:uiPriority w:val="99"/>
    <w:qFormat/>
    <w:rsid w:val="002D6928"/>
    <w:rPr>
      <w:sz w:val="20"/>
    </w:rPr>
  </w:style>
  <w:style w:type="character" w:customStyle="1" w:styleId="ListLabel337">
    <w:name w:val="ListLabel 337"/>
    <w:uiPriority w:val="99"/>
    <w:qFormat/>
    <w:rsid w:val="002D6928"/>
  </w:style>
  <w:style w:type="character" w:customStyle="1" w:styleId="ListLabel338">
    <w:name w:val="ListLabel 338"/>
    <w:uiPriority w:val="99"/>
    <w:qFormat/>
    <w:rsid w:val="002D6928"/>
  </w:style>
  <w:style w:type="character" w:customStyle="1" w:styleId="ListLabel339">
    <w:name w:val="ListLabel 339"/>
    <w:uiPriority w:val="99"/>
    <w:qFormat/>
    <w:rsid w:val="002D6928"/>
  </w:style>
  <w:style w:type="character" w:customStyle="1" w:styleId="ListLabel340">
    <w:name w:val="ListLabel 340"/>
    <w:uiPriority w:val="99"/>
    <w:qFormat/>
    <w:rsid w:val="002D6928"/>
  </w:style>
  <w:style w:type="character" w:customStyle="1" w:styleId="ListLabel341">
    <w:name w:val="ListLabel 341"/>
    <w:uiPriority w:val="99"/>
    <w:qFormat/>
    <w:rsid w:val="002D6928"/>
  </w:style>
  <w:style w:type="character" w:customStyle="1" w:styleId="ListLabel342">
    <w:name w:val="ListLabel 342"/>
    <w:uiPriority w:val="99"/>
    <w:qFormat/>
    <w:rsid w:val="002D6928"/>
  </w:style>
  <w:style w:type="character" w:customStyle="1" w:styleId="ListLabel343">
    <w:name w:val="ListLabel 343"/>
    <w:uiPriority w:val="99"/>
    <w:qFormat/>
    <w:rsid w:val="002D6928"/>
  </w:style>
  <w:style w:type="character" w:customStyle="1" w:styleId="ListLabel344">
    <w:name w:val="ListLabel 344"/>
    <w:uiPriority w:val="99"/>
    <w:qFormat/>
    <w:rsid w:val="002D6928"/>
  </w:style>
  <w:style w:type="character" w:customStyle="1" w:styleId="ListLabel345">
    <w:name w:val="ListLabel 345"/>
    <w:uiPriority w:val="99"/>
    <w:qFormat/>
    <w:rsid w:val="002D6928"/>
    <w:rPr>
      <w:sz w:val="20"/>
    </w:rPr>
  </w:style>
  <w:style w:type="character" w:customStyle="1" w:styleId="ListLabel346">
    <w:name w:val="ListLabel 346"/>
    <w:uiPriority w:val="99"/>
    <w:qFormat/>
    <w:rsid w:val="002D6928"/>
  </w:style>
  <w:style w:type="character" w:customStyle="1" w:styleId="ListLabel347">
    <w:name w:val="ListLabel 347"/>
    <w:uiPriority w:val="99"/>
    <w:qFormat/>
    <w:rsid w:val="002D6928"/>
  </w:style>
  <w:style w:type="character" w:customStyle="1" w:styleId="ListLabel348">
    <w:name w:val="ListLabel 348"/>
    <w:uiPriority w:val="99"/>
    <w:qFormat/>
    <w:rsid w:val="002D6928"/>
  </w:style>
  <w:style w:type="character" w:customStyle="1" w:styleId="ListLabel349">
    <w:name w:val="ListLabel 349"/>
    <w:uiPriority w:val="99"/>
    <w:qFormat/>
    <w:rsid w:val="002D6928"/>
  </w:style>
  <w:style w:type="character" w:customStyle="1" w:styleId="ListLabel350">
    <w:name w:val="ListLabel 350"/>
    <w:uiPriority w:val="99"/>
    <w:qFormat/>
    <w:rsid w:val="002D6928"/>
  </w:style>
  <w:style w:type="character" w:customStyle="1" w:styleId="ListLabel351">
    <w:name w:val="ListLabel 351"/>
    <w:uiPriority w:val="99"/>
    <w:qFormat/>
    <w:rsid w:val="002D6928"/>
  </w:style>
  <w:style w:type="character" w:customStyle="1" w:styleId="ListLabel352">
    <w:name w:val="ListLabel 352"/>
    <w:uiPriority w:val="99"/>
    <w:qFormat/>
    <w:rsid w:val="002D6928"/>
  </w:style>
  <w:style w:type="character" w:customStyle="1" w:styleId="ListLabel353">
    <w:name w:val="ListLabel 353"/>
    <w:uiPriority w:val="99"/>
    <w:qFormat/>
    <w:rsid w:val="002D6928"/>
  </w:style>
  <w:style w:type="character" w:customStyle="1" w:styleId="ListLabel354">
    <w:name w:val="ListLabel 354"/>
    <w:uiPriority w:val="99"/>
    <w:qFormat/>
    <w:rsid w:val="002D6928"/>
    <w:rPr>
      <w:sz w:val="20"/>
    </w:rPr>
  </w:style>
  <w:style w:type="character" w:customStyle="1" w:styleId="ListLabel355">
    <w:name w:val="ListLabel 355"/>
    <w:uiPriority w:val="99"/>
    <w:qFormat/>
    <w:rsid w:val="002D6928"/>
  </w:style>
  <w:style w:type="character" w:customStyle="1" w:styleId="ListLabel356">
    <w:name w:val="ListLabel 356"/>
    <w:uiPriority w:val="99"/>
    <w:qFormat/>
    <w:rsid w:val="002D6928"/>
  </w:style>
  <w:style w:type="character" w:customStyle="1" w:styleId="ListLabel357">
    <w:name w:val="ListLabel 357"/>
    <w:uiPriority w:val="99"/>
    <w:qFormat/>
    <w:rsid w:val="002D6928"/>
  </w:style>
  <w:style w:type="character" w:customStyle="1" w:styleId="ListLabel358">
    <w:name w:val="ListLabel 358"/>
    <w:uiPriority w:val="99"/>
    <w:qFormat/>
    <w:rsid w:val="002D6928"/>
  </w:style>
  <w:style w:type="character" w:customStyle="1" w:styleId="ListLabel359">
    <w:name w:val="ListLabel 359"/>
    <w:uiPriority w:val="99"/>
    <w:qFormat/>
    <w:rsid w:val="002D6928"/>
  </w:style>
  <w:style w:type="character" w:customStyle="1" w:styleId="ListLabel360">
    <w:name w:val="ListLabel 360"/>
    <w:uiPriority w:val="99"/>
    <w:qFormat/>
    <w:rsid w:val="002D6928"/>
  </w:style>
  <w:style w:type="character" w:customStyle="1" w:styleId="ListLabel361">
    <w:name w:val="ListLabel 361"/>
    <w:uiPriority w:val="99"/>
    <w:qFormat/>
    <w:rsid w:val="002D6928"/>
  </w:style>
  <w:style w:type="character" w:customStyle="1" w:styleId="ListLabel362">
    <w:name w:val="ListLabel 362"/>
    <w:uiPriority w:val="99"/>
    <w:qFormat/>
    <w:rsid w:val="002D6928"/>
  </w:style>
  <w:style w:type="character" w:customStyle="1" w:styleId="ListLabel363">
    <w:name w:val="ListLabel 363"/>
    <w:uiPriority w:val="99"/>
    <w:qFormat/>
    <w:rsid w:val="002D6928"/>
    <w:rPr>
      <w:sz w:val="20"/>
    </w:rPr>
  </w:style>
  <w:style w:type="character" w:customStyle="1" w:styleId="ListLabel364">
    <w:name w:val="ListLabel 364"/>
    <w:uiPriority w:val="99"/>
    <w:qFormat/>
    <w:rsid w:val="002D6928"/>
  </w:style>
  <w:style w:type="character" w:customStyle="1" w:styleId="ListLabel365">
    <w:name w:val="ListLabel 365"/>
    <w:uiPriority w:val="99"/>
    <w:qFormat/>
    <w:rsid w:val="002D6928"/>
  </w:style>
  <w:style w:type="character" w:customStyle="1" w:styleId="ListLabel366">
    <w:name w:val="ListLabel 366"/>
    <w:uiPriority w:val="99"/>
    <w:qFormat/>
    <w:rsid w:val="002D6928"/>
  </w:style>
  <w:style w:type="character" w:customStyle="1" w:styleId="ListLabel367">
    <w:name w:val="ListLabel 367"/>
    <w:uiPriority w:val="99"/>
    <w:qFormat/>
    <w:rsid w:val="002D6928"/>
  </w:style>
  <w:style w:type="character" w:customStyle="1" w:styleId="ListLabel368">
    <w:name w:val="ListLabel 368"/>
    <w:uiPriority w:val="99"/>
    <w:qFormat/>
    <w:rsid w:val="002D6928"/>
  </w:style>
  <w:style w:type="character" w:customStyle="1" w:styleId="ListLabel369">
    <w:name w:val="ListLabel 369"/>
    <w:uiPriority w:val="99"/>
    <w:qFormat/>
    <w:rsid w:val="002D6928"/>
  </w:style>
  <w:style w:type="character" w:customStyle="1" w:styleId="ListLabel370">
    <w:name w:val="ListLabel 370"/>
    <w:uiPriority w:val="99"/>
    <w:qFormat/>
    <w:rsid w:val="002D6928"/>
  </w:style>
  <w:style w:type="character" w:customStyle="1" w:styleId="ListLabel371">
    <w:name w:val="ListLabel 371"/>
    <w:uiPriority w:val="99"/>
    <w:qFormat/>
    <w:rsid w:val="002D6928"/>
  </w:style>
  <w:style w:type="character" w:customStyle="1" w:styleId="ListLabel372">
    <w:name w:val="ListLabel 372"/>
    <w:uiPriority w:val="99"/>
    <w:qFormat/>
    <w:rsid w:val="002D6928"/>
    <w:rPr>
      <w:sz w:val="20"/>
    </w:rPr>
  </w:style>
  <w:style w:type="character" w:customStyle="1" w:styleId="ListLabel373">
    <w:name w:val="ListLabel 373"/>
    <w:uiPriority w:val="99"/>
    <w:qFormat/>
    <w:rsid w:val="002D6928"/>
  </w:style>
  <w:style w:type="character" w:customStyle="1" w:styleId="ListLabel374">
    <w:name w:val="ListLabel 374"/>
    <w:uiPriority w:val="99"/>
    <w:qFormat/>
    <w:rsid w:val="002D6928"/>
  </w:style>
  <w:style w:type="character" w:customStyle="1" w:styleId="ListLabel375">
    <w:name w:val="ListLabel 375"/>
    <w:uiPriority w:val="99"/>
    <w:qFormat/>
    <w:rsid w:val="002D6928"/>
  </w:style>
  <w:style w:type="character" w:customStyle="1" w:styleId="ListLabel376">
    <w:name w:val="ListLabel 376"/>
    <w:uiPriority w:val="99"/>
    <w:qFormat/>
    <w:rsid w:val="002D6928"/>
  </w:style>
  <w:style w:type="character" w:customStyle="1" w:styleId="ListLabel377">
    <w:name w:val="ListLabel 377"/>
    <w:uiPriority w:val="99"/>
    <w:qFormat/>
    <w:rsid w:val="002D6928"/>
  </w:style>
  <w:style w:type="character" w:customStyle="1" w:styleId="ListLabel378">
    <w:name w:val="ListLabel 378"/>
    <w:uiPriority w:val="99"/>
    <w:qFormat/>
    <w:rsid w:val="002D6928"/>
  </w:style>
  <w:style w:type="character" w:customStyle="1" w:styleId="ListLabel379">
    <w:name w:val="ListLabel 379"/>
    <w:uiPriority w:val="99"/>
    <w:qFormat/>
    <w:rsid w:val="002D6928"/>
  </w:style>
  <w:style w:type="character" w:customStyle="1" w:styleId="ListLabel380">
    <w:name w:val="ListLabel 380"/>
    <w:uiPriority w:val="99"/>
    <w:qFormat/>
    <w:rsid w:val="002D6928"/>
  </w:style>
  <w:style w:type="character" w:customStyle="1" w:styleId="ListLabel381">
    <w:name w:val="ListLabel 381"/>
    <w:uiPriority w:val="99"/>
    <w:qFormat/>
    <w:rsid w:val="002D6928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2D6928"/>
  </w:style>
  <w:style w:type="character" w:customStyle="1" w:styleId="ListLabel383">
    <w:name w:val="ListLabel 383"/>
    <w:uiPriority w:val="99"/>
    <w:qFormat/>
    <w:rsid w:val="002D6928"/>
  </w:style>
  <w:style w:type="character" w:customStyle="1" w:styleId="ListLabel384">
    <w:name w:val="ListLabel 384"/>
    <w:uiPriority w:val="99"/>
    <w:qFormat/>
    <w:rsid w:val="002D6928"/>
  </w:style>
  <w:style w:type="character" w:customStyle="1" w:styleId="ListLabel385">
    <w:name w:val="ListLabel 385"/>
    <w:uiPriority w:val="99"/>
    <w:qFormat/>
    <w:rsid w:val="002D6928"/>
  </w:style>
  <w:style w:type="character" w:customStyle="1" w:styleId="ListLabel386">
    <w:name w:val="ListLabel 386"/>
    <w:uiPriority w:val="99"/>
    <w:qFormat/>
    <w:rsid w:val="002D6928"/>
  </w:style>
  <w:style w:type="character" w:customStyle="1" w:styleId="ListLabel387">
    <w:name w:val="ListLabel 387"/>
    <w:uiPriority w:val="99"/>
    <w:qFormat/>
    <w:rsid w:val="002D6928"/>
  </w:style>
  <w:style w:type="character" w:customStyle="1" w:styleId="ListLabel388">
    <w:name w:val="ListLabel 388"/>
    <w:uiPriority w:val="99"/>
    <w:qFormat/>
    <w:rsid w:val="002D6928"/>
  </w:style>
  <w:style w:type="character" w:customStyle="1" w:styleId="ListLabel389">
    <w:name w:val="ListLabel 389"/>
    <w:uiPriority w:val="99"/>
    <w:qFormat/>
    <w:rsid w:val="002D6928"/>
  </w:style>
  <w:style w:type="character" w:customStyle="1" w:styleId="ListLabel390">
    <w:name w:val="ListLabel 390"/>
    <w:uiPriority w:val="99"/>
    <w:qFormat/>
    <w:rsid w:val="002D6928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2D6928"/>
  </w:style>
  <w:style w:type="character" w:customStyle="1" w:styleId="ListLabel392">
    <w:name w:val="ListLabel 392"/>
    <w:uiPriority w:val="99"/>
    <w:qFormat/>
    <w:rsid w:val="002D6928"/>
  </w:style>
  <w:style w:type="character" w:customStyle="1" w:styleId="ListLabel393">
    <w:name w:val="ListLabel 393"/>
    <w:uiPriority w:val="99"/>
    <w:qFormat/>
    <w:rsid w:val="002D6928"/>
  </w:style>
  <w:style w:type="character" w:customStyle="1" w:styleId="ListLabel394">
    <w:name w:val="ListLabel 394"/>
    <w:uiPriority w:val="99"/>
    <w:qFormat/>
    <w:rsid w:val="002D6928"/>
  </w:style>
  <w:style w:type="character" w:customStyle="1" w:styleId="ListLabel395">
    <w:name w:val="ListLabel 395"/>
    <w:uiPriority w:val="99"/>
    <w:qFormat/>
    <w:rsid w:val="002D6928"/>
  </w:style>
  <w:style w:type="character" w:customStyle="1" w:styleId="ListLabel396">
    <w:name w:val="ListLabel 396"/>
    <w:uiPriority w:val="99"/>
    <w:qFormat/>
    <w:rsid w:val="002D6928"/>
  </w:style>
  <w:style w:type="character" w:customStyle="1" w:styleId="ListLabel397">
    <w:name w:val="ListLabel 397"/>
    <w:uiPriority w:val="99"/>
    <w:qFormat/>
    <w:rsid w:val="002D6928"/>
  </w:style>
  <w:style w:type="character" w:customStyle="1" w:styleId="ListLabel398">
    <w:name w:val="ListLabel 398"/>
    <w:uiPriority w:val="99"/>
    <w:qFormat/>
    <w:rsid w:val="002D6928"/>
  </w:style>
  <w:style w:type="paragraph" w:customStyle="1" w:styleId="Caption1">
    <w:name w:val="Caption1"/>
    <w:basedOn w:val="a2"/>
    <w:uiPriority w:val="99"/>
    <w:qFormat/>
    <w:rsid w:val="002D6928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2D692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2D692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2D6928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2D6928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2D692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2D6928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2D6928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2D6928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2D6928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2D6928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2D6928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2D6928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2D6928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2D6928"/>
    <w:rPr>
      <w:sz w:val="16"/>
    </w:rPr>
  </w:style>
  <w:style w:type="paragraph" w:customStyle="1" w:styleId="7f1">
    <w:name w:val="Знак7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2D6928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2D6928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2D6928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2D6928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2D6928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2D692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2D692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2D692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2D692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2D692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2D692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2D692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2D6928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2D6928"/>
    <w:rPr>
      <w:sz w:val="16"/>
      <w:lang w:val="ru-RU" w:eastAsia="ru-RU"/>
    </w:rPr>
  </w:style>
  <w:style w:type="character" w:customStyle="1" w:styleId="1890">
    <w:name w:val="Знак Знак189"/>
    <w:uiPriority w:val="99"/>
    <w:rsid w:val="002D6928"/>
    <w:rPr>
      <w:rFonts w:ascii="Courier New" w:hAnsi="Courier New"/>
    </w:rPr>
  </w:style>
  <w:style w:type="character" w:customStyle="1" w:styleId="931">
    <w:name w:val="Знак Знак93"/>
    <w:uiPriority w:val="99"/>
    <w:locked/>
    <w:rsid w:val="002D6928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2D6928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2D6928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2D6928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2D6928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2D6928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2D6928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2D6928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2D6928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2D692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2D6928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2D692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2D692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2D692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2D692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2D692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2D6928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2D692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2D692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2D6928"/>
    <w:rPr>
      <w:sz w:val="24"/>
    </w:rPr>
  </w:style>
  <w:style w:type="character" w:customStyle="1" w:styleId="6f7">
    <w:name w:val="Слабое выделение6"/>
    <w:uiPriority w:val="99"/>
    <w:rsid w:val="002D6928"/>
    <w:rPr>
      <w:i/>
      <w:color w:val="808080"/>
    </w:rPr>
  </w:style>
  <w:style w:type="character" w:customStyle="1" w:styleId="21f7">
    <w:name w:val="Знак21"/>
    <w:uiPriority w:val="99"/>
    <w:rsid w:val="002D6928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2D6928"/>
  </w:style>
  <w:style w:type="character" w:customStyle="1" w:styleId="5f9">
    <w:name w:val="Замещающий текст5"/>
    <w:uiPriority w:val="99"/>
    <w:rsid w:val="002D6928"/>
    <w:rPr>
      <w:color w:val="808080"/>
    </w:rPr>
  </w:style>
  <w:style w:type="character" w:customStyle="1" w:styleId="6f8">
    <w:name w:val="Сильное выделение6"/>
    <w:uiPriority w:val="99"/>
    <w:rsid w:val="002D6928"/>
    <w:rPr>
      <w:b/>
    </w:rPr>
  </w:style>
  <w:style w:type="character" w:customStyle="1" w:styleId="4fd">
    <w:name w:val="Основной текст с отступом Знак4"/>
    <w:uiPriority w:val="99"/>
    <w:semiHidden/>
    <w:rsid w:val="002D6928"/>
    <w:rPr>
      <w:sz w:val="24"/>
    </w:rPr>
  </w:style>
  <w:style w:type="character" w:customStyle="1" w:styleId="2013">
    <w:name w:val="Знак Знак2013"/>
    <w:uiPriority w:val="99"/>
    <w:rsid w:val="002D6928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2D692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2D692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2D692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2D692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2D692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2D6928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2D692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2D692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2D6928"/>
    <w:rPr>
      <w:i/>
      <w:color w:val="808080"/>
    </w:rPr>
  </w:style>
  <w:style w:type="character" w:customStyle="1" w:styleId="6fb">
    <w:name w:val="Основной шрифт абзаца6"/>
    <w:uiPriority w:val="99"/>
    <w:rsid w:val="002D6928"/>
  </w:style>
  <w:style w:type="character" w:customStyle="1" w:styleId="6fc">
    <w:name w:val="Замещающий текст6"/>
    <w:uiPriority w:val="99"/>
    <w:rsid w:val="002D6928"/>
    <w:rPr>
      <w:color w:val="808080"/>
    </w:rPr>
  </w:style>
  <w:style w:type="character" w:customStyle="1" w:styleId="7f6">
    <w:name w:val="Сильное выделение7"/>
    <w:uiPriority w:val="99"/>
    <w:rsid w:val="002D6928"/>
    <w:rPr>
      <w:b/>
    </w:rPr>
  </w:style>
  <w:style w:type="character" w:customStyle="1" w:styleId="b-sharetext">
    <w:name w:val="b-share__text"/>
    <w:basedOn w:val="a3"/>
    <w:uiPriority w:val="99"/>
    <w:rsid w:val="002D6928"/>
    <w:rPr>
      <w:rFonts w:cs="Times New Roman"/>
    </w:rPr>
  </w:style>
  <w:style w:type="character" w:customStyle="1" w:styleId="2017">
    <w:name w:val="Знак Знак2017"/>
    <w:uiPriority w:val="99"/>
    <w:rsid w:val="002D6928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2D692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2D692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2D692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2D692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2D692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2D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2D6928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2D692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2D692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2D692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2D6928"/>
    <w:rPr>
      <w:i/>
      <w:color w:val="808080"/>
    </w:rPr>
  </w:style>
  <w:style w:type="character" w:customStyle="1" w:styleId="7f9">
    <w:name w:val="Основной шрифт абзаца7"/>
    <w:uiPriority w:val="99"/>
    <w:rsid w:val="002D6928"/>
  </w:style>
  <w:style w:type="character" w:customStyle="1" w:styleId="7fa">
    <w:name w:val="Замещающий текст7"/>
    <w:uiPriority w:val="99"/>
    <w:rsid w:val="002D6928"/>
    <w:rPr>
      <w:color w:val="808080"/>
    </w:rPr>
  </w:style>
  <w:style w:type="character" w:customStyle="1" w:styleId="8f0">
    <w:name w:val="Сильное выделение8"/>
    <w:uiPriority w:val="99"/>
    <w:rsid w:val="002D6928"/>
    <w:rPr>
      <w:b/>
    </w:rPr>
  </w:style>
  <w:style w:type="paragraph" w:customStyle="1" w:styleId="Heading43">
    <w:name w:val="Heading 43"/>
    <w:basedOn w:val="a2"/>
    <w:next w:val="a2"/>
    <w:uiPriority w:val="99"/>
    <w:rsid w:val="002D692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2D692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2D6928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2D692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2D692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2D6928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2D6928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2D6928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2D6928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2D6928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2D6928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2D6928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2D6928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2D6928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2D6928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2D6928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2D6928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2D6928"/>
    <w:rPr>
      <w:b/>
      <w:smallCaps/>
      <w:spacing w:val="5"/>
    </w:rPr>
  </w:style>
  <w:style w:type="character" w:customStyle="1" w:styleId="3940">
    <w:name w:val="Знак Знак394"/>
    <w:uiPriority w:val="99"/>
    <w:rsid w:val="002D6928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2D6928"/>
    <w:rPr>
      <w:b/>
      <w:sz w:val="28"/>
    </w:rPr>
  </w:style>
  <w:style w:type="character" w:customStyle="1" w:styleId="3740">
    <w:name w:val="Знак Знак374"/>
    <w:uiPriority w:val="99"/>
    <w:rsid w:val="002D6928"/>
    <w:rPr>
      <w:b/>
      <w:i/>
      <w:sz w:val="26"/>
    </w:rPr>
  </w:style>
  <w:style w:type="character" w:customStyle="1" w:styleId="3640">
    <w:name w:val="Знак Знак364"/>
    <w:uiPriority w:val="99"/>
    <w:rsid w:val="002D6928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2D6928"/>
    <w:rPr>
      <w:sz w:val="24"/>
      <w:lang w:val="ru-RU" w:eastAsia="ru-RU"/>
    </w:rPr>
  </w:style>
  <w:style w:type="character" w:customStyle="1" w:styleId="3440">
    <w:name w:val="Знак Знак344"/>
    <w:uiPriority w:val="99"/>
    <w:rsid w:val="002D6928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2D6928"/>
    <w:rPr>
      <w:sz w:val="16"/>
    </w:rPr>
  </w:style>
  <w:style w:type="character" w:customStyle="1" w:styleId="3150">
    <w:name w:val="Знак Знак315"/>
    <w:uiPriority w:val="99"/>
    <w:rsid w:val="002D6928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2D6928"/>
    <w:rPr>
      <w:sz w:val="24"/>
    </w:rPr>
  </w:style>
  <w:style w:type="character" w:customStyle="1" w:styleId="2940">
    <w:name w:val="Знак Знак294"/>
    <w:uiPriority w:val="99"/>
    <w:rsid w:val="002D6928"/>
    <w:rPr>
      <w:sz w:val="24"/>
    </w:rPr>
  </w:style>
  <w:style w:type="character" w:customStyle="1" w:styleId="714">
    <w:name w:val="Знак Знак714"/>
    <w:uiPriority w:val="99"/>
    <w:rsid w:val="002D6928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2D6928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2D6928"/>
    <w:rPr>
      <w:rFonts w:ascii="Tahoma" w:hAnsi="Tahoma"/>
    </w:rPr>
  </w:style>
  <w:style w:type="character" w:customStyle="1" w:styleId="2740">
    <w:name w:val="Знак Знак274"/>
    <w:uiPriority w:val="99"/>
    <w:rsid w:val="002D6928"/>
    <w:rPr>
      <w:sz w:val="24"/>
    </w:rPr>
  </w:style>
  <w:style w:type="character" w:customStyle="1" w:styleId="1010">
    <w:name w:val="Знак Знак1010"/>
    <w:uiPriority w:val="99"/>
    <w:locked/>
    <w:rsid w:val="002D6928"/>
    <w:rPr>
      <w:sz w:val="16"/>
      <w:lang w:val="ru-RU" w:eastAsia="ru-RU"/>
    </w:rPr>
  </w:style>
  <w:style w:type="character" w:customStyle="1" w:styleId="628">
    <w:name w:val="Знак Знак628"/>
    <w:uiPriority w:val="99"/>
    <w:rsid w:val="002D6928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2D6928"/>
    <w:rPr>
      <w:sz w:val="24"/>
      <w:lang w:val="en-US"/>
    </w:rPr>
  </w:style>
  <w:style w:type="character" w:customStyle="1" w:styleId="1240">
    <w:name w:val="Знак Знак124"/>
    <w:uiPriority w:val="99"/>
    <w:rsid w:val="002D6928"/>
    <w:rPr>
      <w:sz w:val="16"/>
    </w:rPr>
  </w:style>
  <w:style w:type="character" w:customStyle="1" w:styleId="1360">
    <w:name w:val="Знак Знак136"/>
    <w:uiPriority w:val="99"/>
    <w:rsid w:val="002D6928"/>
    <w:rPr>
      <w:lang w:val="ru-RU" w:eastAsia="ru-RU"/>
    </w:rPr>
  </w:style>
  <w:style w:type="character" w:customStyle="1" w:styleId="1611">
    <w:name w:val="Знак Знак1611"/>
    <w:uiPriority w:val="99"/>
    <w:locked/>
    <w:rsid w:val="002D6928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2D6928"/>
    <w:rPr>
      <w:sz w:val="24"/>
    </w:rPr>
  </w:style>
  <w:style w:type="character" w:customStyle="1" w:styleId="13d">
    <w:name w:val="Знак Знак Знак13"/>
    <w:uiPriority w:val="99"/>
    <w:rsid w:val="002D6928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2D6928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2D6928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2D6928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2D6928"/>
    <w:rPr>
      <w:rFonts w:ascii="Courier New" w:hAnsi="Courier New"/>
    </w:rPr>
  </w:style>
  <w:style w:type="character" w:customStyle="1" w:styleId="17100">
    <w:name w:val="Знак Знак1710"/>
    <w:uiPriority w:val="99"/>
    <w:rsid w:val="002D6928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2D6928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2D6928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2D6928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2D6928"/>
    <w:rPr>
      <w:b/>
      <w:sz w:val="28"/>
    </w:rPr>
  </w:style>
  <w:style w:type="character" w:customStyle="1" w:styleId="41100">
    <w:name w:val="Знак Знак4110"/>
    <w:uiPriority w:val="99"/>
    <w:locked/>
    <w:rsid w:val="002D6928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2D692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2D6928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2D6928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2D6928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2D6928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2D6928"/>
    <w:rPr>
      <w:sz w:val="24"/>
    </w:rPr>
  </w:style>
  <w:style w:type="character" w:customStyle="1" w:styleId="51110">
    <w:name w:val="Знак Знак5111"/>
    <w:uiPriority w:val="99"/>
    <w:locked/>
    <w:rsid w:val="002D6928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2D6928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2D6928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2D6928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2D6928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2D6928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2D6928"/>
    <w:rPr>
      <w:sz w:val="16"/>
    </w:rPr>
  </w:style>
  <w:style w:type="character" w:customStyle="1" w:styleId="5010">
    <w:name w:val="Знак Знак5010"/>
    <w:uiPriority w:val="99"/>
    <w:locked/>
    <w:rsid w:val="002D6928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2D6928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2D6928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2D6928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2D6928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2D6928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2D6928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2D6928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2D6928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2D6928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2D6928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2D6928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2D6928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2D6928"/>
    <w:rPr>
      <w:lang w:val="ru-RU" w:eastAsia="ru-RU"/>
    </w:rPr>
  </w:style>
  <w:style w:type="character" w:customStyle="1" w:styleId="564">
    <w:name w:val="Знак Знак564"/>
    <w:uiPriority w:val="99"/>
    <w:locked/>
    <w:rsid w:val="002D6928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2D6928"/>
    <w:rPr>
      <w:sz w:val="24"/>
      <w:lang w:val="en-US" w:eastAsia="ru-RU"/>
    </w:rPr>
  </w:style>
  <w:style w:type="character" w:customStyle="1" w:styleId="6740">
    <w:name w:val="Знак Знак674"/>
    <w:uiPriority w:val="99"/>
    <w:rsid w:val="002D6928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2D6928"/>
    <w:rPr>
      <w:b/>
      <w:sz w:val="28"/>
    </w:rPr>
  </w:style>
  <w:style w:type="character" w:customStyle="1" w:styleId="704">
    <w:name w:val="Знак Знак704"/>
    <w:uiPriority w:val="99"/>
    <w:rsid w:val="002D6928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2D6928"/>
    <w:rPr>
      <w:b/>
      <w:sz w:val="28"/>
    </w:rPr>
  </w:style>
  <w:style w:type="character" w:customStyle="1" w:styleId="6840">
    <w:name w:val="Знак Знак684"/>
    <w:uiPriority w:val="99"/>
    <w:rsid w:val="002D6928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2D692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2D692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2D6928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2D692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2D6928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2D6928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2D6928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2D6928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2D6928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2D6928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2D692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2D6928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2D692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2D6928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2D6928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2D6928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2D69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2D692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2D6928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2D6928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2D692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2D692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2D692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2D6928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2D692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2D692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2D692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2D6928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2D692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2D69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2D6928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2D6928"/>
    <w:rPr>
      <w:color w:val="808080"/>
    </w:rPr>
  </w:style>
  <w:style w:type="character" w:customStyle="1" w:styleId="21f9">
    <w:name w:val="Основной шрифт абзаца21"/>
    <w:uiPriority w:val="99"/>
    <w:rsid w:val="002D6928"/>
  </w:style>
  <w:style w:type="character" w:customStyle="1" w:styleId="2214">
    <w:name w:val="Знак2 Знак Знак21"/>
    <w:uiPriority w:val="99"/>
    <w:locked/>
    <w:rsid w:val="002D6928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2D6928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2D6928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2D6928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2D6928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2D6928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2D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2D6928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2D6928"/>
    <w:rPr>
      <w:rFonts w:cs="Times New Roman"/>
    </w:rPr>
  </w:style>
  <w:style w:type="character" w:customStyle="1" w:styleId="cxdhlk">
    <w:name w:val="cxdhlk"/>
    <w:basedOn w:val="a3"/>
    <w:uiPriority w:val="99"/>
    <w:rsid w:val="002D6928"/>
    <w:rPr>
      <w:rFonts w:cs="Times New Roman"/>
    </w:rPr>
  </w:style>
  <w:style w:type="paragraph" w:customStyle="1" w:styleId="ftvvlh">
    <w:name w:val="ftvvlh"/>
    <w:basedOn w:val="a2"/>
    <w:uiPriority w:val="99"/>
    <w:rsid w:val="002D692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2D6928"/>
    <w:rPr>
      <w:rFonts w:cs="Times New Roman"/>
    </w:rPr>
  </w:style>
  <w:style w:type="character" w:customStyle="1" w:styleId="duvqdt">
    <w:name w:val="duvqdt"/>
    <w:basedOn w:val="a3"/>
    <w:uiPriority w:val="99"/>
    <w:rsid w:val="002D6928"/>
    <w:rPr>
      <w:rFonts w:cs="Times New Roman"/>
    </w:rPr>
  </w:style>
  <w:style w:type="character" w:customStyle="1" w:styleId="titlesmall">
    <w:name w:val="title_small"/>
    <w:basedOn w:val="a3"/>
    <w:uiPriority w:val="99"/>
    <w:rsid w:val="002D6928"/>
    <w:rPr>
      <w:rFonts w:cs="Times New Roman"/>
    </w:rPr>
  </w:style>
  <w:style w:type="character" w:customStyle="1" w:styleId="2ffffb">
    <w:name w:val="Заголовок2"/>
    <w:basedOn w:val="a3"/>
    <w:uiPriority w:val="99"/>
    <w:rsid w:val="002D6928"/>
    <w:rPr>
      <w:rFonts w:cs="Times New Roman"/>
    </w:rPr>
  </w:style>
  <w:style w:type="character" w:customStyle="1" w:styleId="titlesmallgrey">
    <w:name w:val="title_small_grey"/>
    <w:basedOn w:val="a3"/>
    <w:uiPriority w:val="99"/>
    <w:rsid w:val="002D6928"/>
    <w:rPr>
      <w:rFonts w:cs="Times New Roman"/>
    </w:rPr>
  </w:style>
  <w:style w:type="character" w:customStyle="1" w:styleId="cstatopen-btn">
    <w:name w:val="c_statopen-btn"/>
    <w:basedOn w:val="a3"/>
    <w:uiPriority w:val="99"/>
    <w:rsid w:val="002D6928"/>
    <w:rPr>
      <w:rFonts w:cs="Times New Roman"/>
    </w:rPr>
  </w:style>
  <w:style w:type="character" w:customStyle="1" w:styleId="kc-title">
    <w:name w:val="kc-title"/>
    <w:basedOn w:val="a3"/>
    <w:uiPriority w:val="99"/>
    <w:rsid w:val="002D6928"/>
    <w:rPr>
      <w:rFonts w:cs="Times New Roman"/>
    </w:rPr>
  </w:style>
  <w:style w:type="paragraph" w:customStyle="1" w:styleId="author-name">
    <w:name w:val="author-name"/>
    <w:basedOn w:val="a2"/>
    <w:uiPriority w:val="99"/>
    <w:rsid w:val="002D692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2D692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2D6928"/>
    <w:rPr>
      <w:rFonts w:cs="Times New Roman"/>
    </w:rPr>
  </w:style>
  <w:style w:type="paragraph" w:customStyle="1" w:styleId="s30">
    <w:name w:val="s_3"/>
    <w:basedOn w:val="a2"/>
    <w:uiPriority w:val="99"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2D692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2D6928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2D6928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2D6928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2D6928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2D6928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2D6928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2D6928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2D6928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2D6928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2D6928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2D6928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2D692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2D6928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2D6928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2D692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2D6928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2D6928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2D692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2D6928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2D6928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2D6928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2D6928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2D6928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2D6928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2D6928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2D6928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2D6928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2D6928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2D6928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2D6928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2D6928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2D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2D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2D69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2D692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2D6928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2D6928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2D6928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2D6928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2D6928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2D6928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2D6928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2D6928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2D6928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2D6928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2D6928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2D6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leninka.ru/article/n/metodika-formirovaniya-portfelya-tsennyh-bumagna-osnove-riska-dohodnosti-i-spravedlivoy-stoimosti-kompanii" TargetMode="External"/><Relationship Id="rId21" Type="http://schemas.openxmlformats.org/officeDocument/2006/relationships/hyperlink" Target="https://cyberleninka.ru/article/n/aktualnye-sposoby-povysheniya-effektivnosti-retrospektivnogo-analiza-riskov-proekta-na-etape-predynvestitsionnyh-issledovaniy" TargetMode="External"/><Relationship Id="rId34" Type="http://schemas.openxmlformats.org/officeDocument/2006/relationships/hyperlink" Target="https://cyberleninka.ru/article/n/osobennosti-otsenki-investitsionnyh-proektov-na-predpriyatii" TargetMode="External"/><Relationship Id="rId42" Type="http://schemas.openxmlformats.org/officeDocument/2006/relationships/hyperlink" Target="https://cyberleninka.ru/article/n/k-voprosu-o-razvitii-instrumentov-fondovogo-rynka-dlya-subektov-malogo-i-srednego-biznesa" TargetMode="External"/><Relationship Id="rId47" Type="http://schemas.openxmlformats.org/officeDocument/2006/relationships/hyperlink" Target="http://investment-analysis.ru/investment-analysis.html" TargetMode="External"/><Relationship Id="rId50" Type="http://schemas.openxmlformats.org/officeDocument/2006/relationships/hyperlink" Target="https://www.fd.ru/articles/159428-investitsionnyy-analiz-kak-provesti" TargetMode="External"/><Relationship Id="rId55" Type="http://schemas.openxmlformats.org/officeDocument/2006/relationships/hyperlink" Target="http://www.esm-invest.com/ru" TargetMode="External"/><Relationship Id="rId63" Type="http://schemas.openxmlformats.org/officeDocument/2006/relationships/hyperlink" Target="https://arb.ru/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cyberleninka.ru/article/n/innovatsionnye-sposoby-privlecheniya-kapitala-kak-element-antikrizisnoy-politiki-predpriyati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otsenka-ekonomicheskoy-effektivnosti-investitsiy-v-malyy-biznes" TargetMode="External"/><Relationship Id="rId29" Type="http://schemas.openxmlformats.org/officeDocument/2006/relationships/hyperlink" Target="https://cyberleninka.ru/article/n/razrabotka-i-testirovanie-effektivnoy-metodiki-otbora-aktsiy-v-portfel-na-rossiyskom-rynke" TargetMode="External"/><Relationship Id="rId11" Type="http://schemas.openxmlformats.org/officeDocument/2006/relationships/hyperlink" Target="https://cyberleninka.ru/article/n/usloviya-i-faktory-formirovaniya-investitsionnoy-politiki-neftyanoy-kompanii" TargetMode="External"/><Relationship Id="rId24" Type="http://schemas.openxmlformats.org/officeDocument/2006/relationships/hyperlink" Target="https://cyberleninka.ru/article/n/vliyanie-finansovyh-pokazateley-kompanii-na-dividendy-i-povedenie-investorov-v-rossii" TargetMode="External"/><Relationship Id="rId32" Type="http://schemas.openxmlformats.org/officeDocument/2006/relationships/hyperlink" Target="https://cyberleninka.ru/article/n/upravlenie-riskami-investitsionnogo-proekta" TargetMode="External"/><Relationship Id="rId37" Type="http://schemas.openxmlformats.org/officeDocument/2006/relationships/hyperlink" Target="https://cyberleninka.ru/article/n/otsenka-riskov-pri-investirovanii-v-tsennye-bumagi" TargetMode="External"/><Relationship Id="rId40" Type="http://schemas.openxmlformats.org/officeDocument/2006/relationships/hyperlink" Target="https://cyberleninka.ru/article/n/osobennosti-razvitiya-rynka-korporativnyh-obligatsiy-v-sovremennoy-rossii" TargetMode="External"/><Relationship Id="rId45" Type="http://schemas.openxmlformats.org/officeDocument/2006/relationships/hyperlink" Target="https://cyberleninka.ru/article/n/analiz-potentsiala-rossiyskogo-fondovogo-rynka" TargetMode="External"/><Relationship Id="rId53" Type="http://schemas.openxmlformats.org/officeDocument/2006/relationships/hyperlink" Target="http://projectimo.ru/ocenka-ehffektivnosti/investicionnyj-analiz.html" TargetMode="External"/><Relationship Id="rId58" Type="http://schemas.openxmlformats.org/officeDocument/2006/relationships/hyperlink" Target="http://qsp.su/tools/onlinehelp/about_license_gpl_russian.html" TargetMode="External"/><Relationship Id="rId66" Type="http://schemas.openxmlformats.org/officeDocument/2006/relationships/hyperlink" Target="http://www.iprbookshop.ru" TargetMode="External"/><Relationship Id="rId5" Type="http://schemas.openxmlformats.org/officeDocument/2006/relationships/image" Target="media/image1.png"/><Relationship Id="rId61" Type="http://schemas.openxmlformats.org/officeDocument/2006/relationships/hyperlink" Target="http://www.infolex.narod.ru/gpl_gnu/gplrus.html" TargetMode="External"/><Relationship Id="rId19" Type="http://schemas.openxmlformats.org/officeDocument/2006/relationships/hyperlink" Target="https://cyberleninka.ru/article/n/upravlenie-investitsionnym-proektom-kak-faktor-obespecheniya-ekonomicheskoi-bezopasnosti" TargetMode="External"/><Relationship Id="rId14" Type="http://schemas.openxmlformats.org/officeDocument/2006/relationships/hyperlink" Target="https://cyberleninka.ru/article/n/neobhodimost-investitsiy-v-sovremennom-mire" TargetMode="External"/><Relationship Id="rId22" Type="http://schemas.openxmlformats.org/officeDocument/2006/relationships/hyperlink" Target="https://cyberleninka.ru/article/n/formirovanie-effektivnoy-strategii-finansirovaniya-investitsionnyh-proektov" TargetMode="External"/><Relationship Id="rId27" Type="http://schemas.openxmlformats.org/officeDocument/2006/relationships/hyperlink" Target="https://cyberleninka.ru/article/n/diversifikatsiya-kak-instrument-upravleniya-riskami-investitsionnogo-portfelya" TargetMode="External"/><Relationship Id="rId30" Type="http://schemas.openxmlformats.org/officeDocument/2006/relationships/hyperlink" Target="https://cyberleninka.ru/article/n/opredelenie-riska-pri-otsenke-investitsionnyh-proektov" TargetMode="External"/><Relationship Id="rId35" Type="http://schemas.openxmlformats.org/officeDocument/2006/relationships/hyperlink" Target="https://cyberleninka.ru/article/n/otsenka-riskov-vliyayuschih-na-effektivnost-investitsionnyh-proektov" TargetMode="External"/><Relationship Id="rId43" Type="http://schemas.openxmlformats.org/officeDocument/2006/relationships/hyperlink" Target="https://cyberleninka.ru/article/n/sravnitelnyy-analiz-metodov-avtomatizirovannogo-prognozirovaniya-izmeneniya-tsen-aktsiy-na-fondovom-rynke" TargetMode="External"/><Relationship Id="rId48" Type="http://schemas.openxmlformats.org/officeDocument/2006/relationships/hyperlink" Target="https://www.cfin.ru/finanalysis/invest/" TargetMode="External"/><Relationship Id="rId56" Type="http://schemas.openxmlformats.org/officeDocument/2006/relationships/hyperlink" Target="https://expert.ru/" TargetMode="External"/><Relationship Id="rId64" Type="http://schemas.openxmlformats.org/officeDocument/2006/relationships/hyperlink" Target="http://sf-rf.ru/" TargetMode="External"/><Relationship Id="rId8" Type="http://schemas.openxmlformats.org/officeDocument/2006/relationships/hyperlink" Target="https://cyberleninka.ru/article/n/vychislitelnye-metody-v-zadachah-subektivnoy-otsenki-effektivnosti-investitsionnyh-resheniy" TargetMode="External"/><Relationship Id="rId51" Type="http://schemas.openxmlformats.org/officeDocument/2006/relationships/hyperlink" Target="http://ecsocman.hse.ru/iprog/text/16217103/16217047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yberleninka.ru/article/n/binarnaya-model-diskontirovaniya-denezhnyh-potokov-dlya-ucheta-riskov-pri-otsenke-realnyh-aktivov" TargetMode="External"/><Relationship Id="rId17" Type="http://schemas.openxmlformats.org/officeDocument/2006/relationships/hyperlink" Target="https://cyberleninka.ru/article/n/problemy-formirovaniya-kapitala-organizatsii" TargetMode="External"/><Relationship Id="rId25" Type="http://schemas.openxmlformats.org/officeDocument/2006/relationships/hyperlink" Target="https://cyberleninka.ru/article/n/vliyanie-ndfl-na-razmer-vyplachivaemyh-dividendov-i-strukturu-kapitala-kompanii" TargetMode="External"/><Relationship Id="rId33" Type="http://schemas.openxmlformats.org/officeDocument/2006/relationships/hyperlink" Target="https://cyberleninka.ru/article/n/upravlenie-investitsionnymi-riskami-5" TargetMode="External"/><Relationship Id="rId38" Type="http://schemas.openxmlformats.org/officeDocument/2006/relationships/hyperlink" Target="https://cyberleninka.ru/article/n/metody-strahovaniya-investitsionnogo-portfelya" TargetMode="External"/><Relationship Id="rId46" Type="http://schemas.openxmlformats.org/officeDocument/2006/relationships/hyperlink" Target="http://library.roweb.online" TargetMode="External"/><Relationship Id="rId59" Type="http://schemas.openxmlformats.org/officeDocument/2006/relationships/hyperlink" Target="http://qsp.su/tools/onlinehelp/about_license_gpl_russian.html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cyberleninka.ru/article/n/analiz-riska-vybora-investirovaniya-na-osnove-modeli-bleka-shoulza-black-scholes-option-pricing-model-na-primere-ugolnoy-kompanii-arch-coal" TargetMode="External"/><Relationship Id="rId41" Type="http://schemas.openxmlformats.org/officeDocument/2006/relationships/hyperlink" Target="https://cyberleninka.ru/article/n/voprosy-investirovaniya-v-vysokodohodnye-obligatsii" TargetMode="External"/><Relationship Id="rId54" Type="http://schemas.openxmlformats.org/officeDocument/2006/relationships/hyperlink" Target="https://www.fin-izdat.ru/journal/rubriks.php?id=301" TargetMode="External"/><Relationship Id="rId62" Type="http://schemas.openxmlformats.org/officeDocument/2006/relationships/hyperlink" Target="http://www.org-rs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obzor-metodov-upravleniya-investitsiyami-na-predpriyatii-po-proizvodstvu-avtomobiley" TargetMode="External"/><Relationship Id="rId15" Type="http://schemas.openxmlformats.org/officeDocument/2006/relationships/hyperlink" Target="https://cyberleninka.ru/article/n/novye-modeli-analiza-izmenenii-stoimosti-kompanii-osnovannye-na-stohasticheskih-stavkah-diskontirovaniya" TargetMode="External"/><Relationship Id="rId23" Type="http://schemas.openxmlformats.org/officeDocument/2006/relationships/hyperlink" Target="https://cyberleninka.ru/article/n/rol-sobstvennogo-i-zaemnogo-finansirovaniya-v-formirovanii-rossiyskih-kompaniy" TargetMode="External"/><Relationship Id="rId28" Type="http://schemas.openxmlformats.org/officeDocument/2006/relationships/hyperlink" Target="https://cyberleninka.ru/article/n/otsenka-obligatsiy-v-usloviyah-krizisa" TargetMode="External"/><Relationship Id="rId36" Type="http://schemas.openxmlformats.org/officeDocument/2006/relationships/hyperlink" Target="https://cyberleninka.ru/article/n/analiz-vneshnih-i-vnutrennih-faktorov-investitsionnyh-proektov-predpriyatiya" TargetMode="External"/><Relationship Id="rId49" Type="http://schemas.openxmlformats.org/officeDocument/2006/relationships/hyperlink" Target="https://finzz.ru/investment-analysis" TargetMode="External"/><Relationship Id="rId57" Type="http://schemas.openxmlformats.org/officeDocument/2006/relationships/hyperlink" Target="http://qsp.su/tools/onlinehelp/about_license_gpl_russian.html" TargetMode="External"/><Relationship Id="rId10" Type="http://schemas.openxmlformats.org/officeDocument/2006/relationships/hyperlink" Target="https://cyberleninka.ru/article/n/rol-stavki-diskontirovaniya-v-otsenke-investitsionnogo-proekta" TargetMode="External"/><Relationship Id="rId31" Type="http://schemas.openxmlformats.org/officeDocument/2006/relationships/hyperlink" Target="https://cyberleninka.ru/article/n/otsenka-investitsionnoy-privlekatelnosti-predpriyatiya-v-usloviyah-neopredelennosti-i-riska" TargetMode="External"/><Relationship Id="rId44" Type="http://schemas.openxmlformats.org/officeDocument/2006/relationships/hyperlink" Target="https://cyberleninka.ru/article/n/analiz-dividendnoy-politiki-kompaniy-na-primere-pao-nk-rosneft" TargetMode="External"/><Relationship Id="rId52" Type="http://schemas.openxmlformats.org/officeDocument/2006/relationships/hyperlink" Target="https://afdanalyse.ru/publ/investicionnyj_analiz/teorija/investicionnyj_analiz_proekta_s_primeneniem_pokazatelej_realnykh_opcionov/27-1-0-264" TargetMode="External"/><Relationship Id="rId60" Type="http://schemas.openxmlformats.org/officeDocument/2006/relationships/hyperlink" Target="http://qsp.su/tools/onlinehelp/about_license_gpl_russian.html" TargetMode="External"/><Relationship Id="rId65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otsenka-effektivnosti-investitsionnogo-proekta-na-osnove-rascheta-zatrat-na-vseh-stadiyah-zhiznennogo-tsikla-na-primere-dorozhnogo" TargetMode="External"/><Relationship Id="rId13" Type="http://schemas.openxmlformats.org/officeDocument/2006/relationships/hyperlink" Target="https://cyberleninka.ru/article/n/investitsionnaya-privlekatelnost-kompanii-i-stoimostnye-metody-eyo-otsenki" TargetMode="External"/><Relationship Id="rId18" Type="http://schemas.openxmlformats.org/officeDocument/2006/relationships/hyperlink" Target="https://cyberleninka.ru/article/n/analiz-i-upravlenie-investitsionnymi-proektami-turisticheskoy-firmy" TargetMode="External"/><Relationship Id="rId39" Type="http://schemas.openxmlformats.org/officeDocument/2006/relationships/hyperlink" Target="https://cyberleninka.ru/article/n/formirovanie-portfelya-tsennyh-bumag-osnovnye-printsip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7995</Words>
  <Characters>45576</Characters>
  <Application>Microsoft Office Word</Application>
  <DocSecurity>0</DocSecurity>
  <Lines>379</Lines>
  <Paragraphs>106</Paragraphs>
  <ScaleCrop>false</ScaleCrop>
  <Company/>
  <LinksUpToDate>false</LinksUpToDate>
  <CharactersWithSpaces>53465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19</cp:revision>
  <dcterms:created xsi:type="dcterms:W3CDTF">2022-01-27T13:43:00Z</dcterms:created>
  <dcterms:modified xsi:type="dcterms:W3CDTF">2023-04-24T18:46:00Z</dcterms:modified>
</cp:coreProperties>
</file>